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470A592" w:rsidR="00BF7F06" w:rsidRPr="004B25B5" w:rsidRDefault="00AA5ED6" w:rsidP="009E4AB7">
      <w:pPr>
        <w:rPr>
          <w:rFonts w:ascii="Calibri" w:hAnsi="Calibri" w:cs="Calibri"/>
          <w:b/>
          <w:bCs/>
          <w:sz w:val="26"/>
          <w:szCs w:val="26"/>
        </w:rPr>
      </w:pPr>
      <w:r>
        <w:rPr>
          <w:rFonts w:ascii="Calibri" w:hAnsi="Calibri" w:cs="Calibri"/>
          <w:b/>
          <w:bCs/>
          <w:sz w:val="26"/>
          <w:szCs w:val="26"/>
        </w:rPr>
        <w:t>Walk This Way</w:t>
      </w:r>
    </w:p>
    <w:p w14:paraId="2CDC2AFF" w14:textId="6C92584D" w:rsidR="007A6325" w:rsidRPr="004B25B5" w:rsidRDefault="00AA5ED6" w:rsidP="009E4AB7">
      <w:pPr>
        <w:rPr>
          <w:rFonts w:ascii="Calibri" w:hAnsi="Calibri" w:cs="Calibri"/>
          <w:b/>
          <w:bCs/>
          <w:sz w:val="26"/>
          <w:szCs w:val="26"/>
        </w:rPr>
      </w:pPr>
      <w:r>
        <w:rPr>
          <w:rFonts w:ascii="Calibri" w:hAnsi="Calibri" w:cs="Calibri"/>
          <w:b/>
          <w:bCs/>
          <w:sz w:val="26"/>
          <w:szCs w:val="26"/>
        </w:rPr>
        <w:t xml:space="preserve">Ready </w:t>
      </w:r>
      <w:r w:rsidR="00ED0AA7">
        <w:rPr>
          <w:rFonts w:ascii="Calibri" w:hAnsi="Calibri" w:cs="Calibri"/>
          <w:b/>
          <w:bCs/>
          <w:sz w:val="26"/>
          <w:szCs w:val="26"/>
        </w:rPr>
        <w:t>F</w:t>
      </w:r>
      <w:r>
        <w:rPr>
          <w:rFonts w:ascii="Calibri" w:hAnsi="Calibri" w:cs="Calibri"/>
          <w:b/>
          <w:bCs/>
          <w:sz w:val="26"/>
          <w:szCs w:val="26"/>
        </w:rPr>
        <w:t>or Jesus</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sidR="00F37FD7">
        <w:rPr>
          <w:rFonts w:ascii="Calibri" w:hAnsi="Calibri" w:cs="Calibri"/>
          <w:b/>
          <w:bCs/>
          <w:sz w:val="26"/>
          <w:szCs w:val="26"/>
        </w:rPr>
        <w:t>1</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57422B">
        <w:rPr>
          <w:rFonts w:ascii="Calibri" w:hAnsi="Calibri" w:cs="Calibri"/>
          <w:b/>
          <w:bCs/>
          <w:sz w:val="26"/>
          <w:szCs w:val="26"/>
        </w:rPr>
        <w:t>8</w:t>
      </w:r>
      <w:r w:rsidR="00C01D01">
        <w:rPr>
          <w:rFonts w:ascii="Calibri" w:hAnsi="Calibri" w:cs="Calibri"/>
          <w:b/>
          <w:bCs/>
          <w:sz w:val="26"/>
          <w:szCs w:val="26"/>
        </w:rPr>
        <w:t>)</w:t>
      </w:r>
    </w:p>
    <w:p w14:paraId="156A3DE0" w14:textId="63E1EC09" w:rsidR="007A6325" w:rsidRPr="004B25B5" w:rsidRDefault="00AA5ED6" w:rsidP="009E4AB7">
      <w:pPr>
        <w:rPr>
          <w:rFonts w:ascii="Calibri" w:hAnsi="Calibri" w:cs="Calibri"/>
          <w:b/>
          <w:bCs/>
          <w:sz w:val="26"/>
          <w:szCs w:val="26"/>
        </w:rPr>
      </w:pPr>
      <w:r>
        <w:rPr>
          <w:rFonts w:ascii="Calibri" w:hAnsi="Calibri" w:cs="Calibri"/>
          <w:b/>
          <w:bCs/>
          <w:sz w:val="26"/>
          <w:szCs w:val="26"/>
        </w:rPr>
        <w:t>Mark 1:1-13</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764815B1" w14:textId="76B2C061" w:rsidR="00AA5ED6" w:rsidRPr="00AA5ED6" w:rsidRDefault="00AA5ED6" w:rsidP="00AA5ED6">
      <w:pPr>
        <w:spacing w:line="276" w:lineRule="auto"/>
        <w:rPr>
          <w:rFonts w:ascii="Calibri" w:hAnsi="Calibri"/>
        </w:rPr>
      </w:pPr>
      <w:r w:rsidRPr="00AA5ED6">
        <w:rPr>
          <w:rFonts w:ascii="Calibri" w:hAnsi="Calibri"/>
        </w:rPr>
        <w:t xml:space="preserve">Today we're kicking off a </w:t>
      </w:r>
      <w:proofErr w:type="gramStart"/>
      <w:r w:rsidRPr="00AA5ED6">
        <w:rPr>
          <w:rFonts w:ascii="Calibri" w:hAnsi="Calibri"/>
        </w:rPr>
        <w:t>brand new</w:t>
      </w:r>
      <w:proofErr w:type="gramEnd"/>
      <w:r w:rsidRPr="00AA5ED6">
        <w:rPr>
          <w:rFonts w:ascii="Calibri" w:hAnsi="Calibri"/>
        </w:rPr>
        <w:t xml:space="preserve"> series</w:t>
      </w:r>
      <w:r w:rsidR="009B143C">
        <w:rPr>
          <w:rFonts w:ascii="Calibri" w:hAnsi="Calibri"/>
        </w:rPr>
        <w:t>,</w:t>
      </w:r>
      <w:r w:rsidRPr="00AA5ED6">
        <w:rPr>
          <w:rFonts w:ascii="Calibri" w:hAnsi="Calibri"/>
        </w:rPr>
        <w:t xml:space="preserve"> called “Walk This Way.” We're talking about walking in the ways of Jesus. The Bible describes our spiritual life as a walk. As we walk with God and as we walk with Jesus, there is a pace with which we are to move. There</w:t>
      </w:r>
      <w:r w:rsidR="00E8794D">
        <w:rPr>
          <w:rFonts w:ascii="Calibri" w:hAnsi="Calibri"/>
        </w:rPr>
        <w:t xml:space="preserve"> i</w:t>
      </w:r>
      <w:r w:rsidRPr="00AA5ED6">
        <w:rPr>
          <w:rFonts w:ascii="Calibri" w:hAnsi="Calibri"/>
        </w:rPr>
        <w:t>s a divine cadence that God has for us. There</w:t>
      </w:r>
      <w:r w:rsidR="00E8794D">
        <w:rPr>
          <w:rFonts w:ascii="Calibri" w:hAnsi="Calibri"/>
        </w:rPr>
        <w:t xml:space="preserve"> i</w:t>
      </w:r>
      <w:r w:rsidRPr="00AA5ED6">
        <w:rPr>
          <w:rFonts w:ascii="Calibri" w:hAnsi="Calibri"/>
        </w:rPr>
        <w:t xml:space="preserve">s also a destination that God has for us. God wants us to move in a certain direction. God doesn't want us to linger and have our spiritual life be looking around and stumbling or sometimes even walking backwards. God wants us to walk this way, to walk in the way of Jesus. </w:t>
      </w:r>
    </w:p>
    <w:p w14:paraId="4675160B" w14:textId="77777777" w:rsidR="00AA5ED6" w:rsidRPr="00AA5ED6" w:rsidRDefault="00AA5ED6" w:rsidP="00AA5ED6">
      <w:pPr>
        <w:spacing w:line="276" w:lineRule="auto"/>
        <w:rPr>
          <w:rFonts w:ascii="Calibri" w:hAnsi="Calibri"/>
        </w:rPr>
      </w:pPr>
    </w:p>
    <w:p w14:paraId="14DB8FD2" w14:textId="77777777" w:rsidR="00AA5ED6" w:rsidRPr="00AA5ED6" w:rsidRDefault="00AA5ED6" w:rsidP="00AA5ED6">
      <w:pPr>
        <w:spacing w:line="276" w:lineRule="auto"/>
        <w:rPr>
          <w:rFonts w:ascii="Calibri" w:hAnsi="Calibri"/>
        </w:rPr>
      </w:pPr>
      <w:r w:rsidRPr="00AA5ED6">
        <w:rPr>
          <w:rFonts w:ascii="Calibri" w:hAnsi="Calibri"/>
        </w:rPr>
        <w:t xml:space="preserve">We're going to be unlocking some powerful truths from Mark 1 over the next few weeks. I hope that you will be with us each of these weeks in this exciting series as we talk about what we can do to walk with Jesus. </w:t>
      </w:r>
    </w:p>
    <w:p w14:paraId="46292D60" w14:textId="77777777" w:rsidR="00AA5ED6" w:rsidRPr="00AA5ED6" w:rsidRDefault="00AA5ED6" w:rsidP="00AA5ED6">
      <w:pPr>
        <w:spacing w:line="276" w:lineRule="auto"/>
        <w:rPr>
          <w:rFonts w:ascii="Calibri" w:hAnsi="Calibri"/>
        </w:rPr>
      </w:pPr>
    </w:p>
    <w:p w14:paraId="34BE9DA8" w14:textId="72954DEF" w:rsidR="00AA5ED6" w:rsidRPr="00AA5ED6" w:rsidRDefault="00AA5ED6" w:rsidP="00AA5ED6">
      <w:pPr>
        <w:spacing w:line="276" w:lineRule="auto"/>
        <w:rPr>
          <w:rFonts w:ascii="Calibri" w:hAnsi="Calibri"/>
        </w:rPr>
      </w:pPr>
      <w:r w:rsidRPr="00AA5ED6">
        <w:rPr>
          <w:rFonts w:ascii="Calibri" w:hAnsi="Calibri"/>
        </w:rPr>
        <w:t>Unfortunately, there's reasons that we don't walk with Jesus. Sometimes it's that we just make excuses. God</w:t>
      </w:r>
      <w:r w:rsidR="00E8794D">
        <w:rPr>
          <w:rFonts w:ascii="Calibri" w:hAnsi="Calibri"/>
        </w:rPr>
        <w:t xml:space="preserve"> i</w:t>
      </w:r>
      <w:r w:rsidRPr="00AA5ED6">
        <w:rPr>
          <w:rFonts w:ascii="Calibri" w:hAnsi="Calibri"/>
        </w:rPr>
        <w:t>s saying to us today, “No more excuses.” We need to walk with Jesus. Sometimes we say, “I'm too busy to work on my spiritual life</w:t>
      </w:r>
      <w:r w:rsidR="009B143C">
        <w:rPr>
          <w:rFonts w:ascii="Calibri" w:hAnsi="Calibri"/>
        </w:rPr>
        <w:t>.</w:t>
      </w:r>
      <w:r w:rsidRPr="00AA5ED6">
        <w:rPr>
          <w:rFonts w:ascii="Calibri" w:hAnsi="Calibri"/>
        </w:rPr>
        <w:t xml:space="preserve"> I'm too busy to be about the things of God.” We say, “It's the pandemic.” We have lived through a very tough time over these last few months. But the pandemic cannot become an excuse for us to not walk with Jesus. God has purposes, God has plans, God has things in store for you that are too great to hesitate, to crawl, to walk backwards, to wander, to dither, or to do whatever else that it may be. God wants us to walk with Him.  </w:t>
      </w:r>
    </w:p>
    <w:p w14:paraId="0FB31172" w14:textId="77777777" w:rsidR="00AA5ED6" w:rsidRPr="00AA5ED6" w:rsidRDefault="00AA5ED6" w:rsidP="00AA5ED6">
      <w:pPr>
        <w:spacing w:line="276" w:lineRule="auto"/>
        <w:rPr>
          <w:rFonts w:ascii="Calibri" w:hAnsi="Calibri"/>
        </w:rPr>
      </w:pPr>
    </w:p>
    <w:p w14:paraId="3EBEE77D" w14:textId="5A187140" w:rsidR="00AA5ED6" w:rsidRPr="00AA5ED6" w:rsidRDefault="00AA5ED6" w:rsidP="009B143C">
      <w:pPr>
        <w:spacing w:line="276" w:lineRule="auto"/>
        <w:rPr>
          <w:rFonts w:ascii="Calibri" w:hAnsi="Calibri"/>
        </w:rPr>
      </w:pPr>
      <w:r w:rsidRPr="00AA5ED6">
        <w:rPr>
          <w:rFonts w:ascii="Calibri" w:hAnsi="Calibri"/>
        </w:rPr>
        <w:t xml:space="preserve">I've called this message “Ready </w:t>
      </w:r>
      <w:proofErr w:type="gramStart"/>
      <w:r w:rsidRPr="00AA5ED6">
        <w:rPr>
          <w:rFonts w:ascii="Calibri" w:hAnsi="Calibri"/>
        </w:rPr>
        <w:t>For</w:t>
      </w:r>
      <w:proofErr w:type="gramEnd"/>
      <w:r w:rsidRPr="00AA5ED6">
        <w:rPr>
          <w:rFonts w:ascii="Calibri" w:hAnsi="Calibri"/>
        </w:rPr>
        <w:t xml:space="preserve"> Jesus.” Let's look here together in Mark 1. I'm going to share with you four principles today to get your spiritual life moving in the right direction based on these early verses here in Mark's gospel. </w:t>
      </w:r>
    </w:p>
    <w:p w14:paraId="3CC38844" w14:textId="77777777" w:rsidR="00AA5ED6" w:rsidRPr="00AA5ED6" w:rsidRDefault="00AA5ED6" w:rsidP="00AA5ED6">
      <w:pPr>
        <w:spacing w:line="276" w:lineRule="auto"/>
        <w:rPr>
          <w:rFonts w:ascii="Calibri" w:hAnsi="Calibri"/>
        </w:rPr>
      </w:pPr>
    </w:p>
    <w:p w14:paraId="344F7B16" w14:textId="7E091FC8" w:rsidR="00AA5ED6" w:rsidRPr="00AA5ED6" w:rsidRDefault="00AA5ED6" w:rsidP="00AA5ED6">
      <w:pPr>
        <w:spacing w:line="276" w:lineRule="auto"/>
        <w:rPr>
          <w:rFonts w:ascii="Calibri" w:hAnsi="Calibri"/>
          <w:b/>
          <w:bCs/>
        </w:rPr>
      </w:pPr>
      <w:r w:rsidRPr="00AA5ED6">
        <w:rPr>
          <w:rFonts w:ascii="Calibri" w:hAnsi="Calibri"/>
          <w:b/>
          <w:bCs/>
        </w:rPr>
        <w:t xml:space="preserve">1. I must </w:t>
      </w:r>
      <w:r w:rsidR="001D147F">
        <w:rPr>
          <w:rFonts w:ascii="Calibri" w:hAnsi="Calibri"/>
          <w:b/>
          <w:bCs/>
        </w:rPr>
        <w:t>EMBRACE the Gospel</w:t>
      </w:r>
      <w:r w:rsidRPr="00AA5ED6">
        <w:rPr>
          <w:rFonts w:ascii="Calibri" w:hAnsi="Calibri"/>
          <w:b/>
          <w:bCs/>
        </w:rPr>
        <w:t>.</w:t>
      </w:r>
    </w:p>
    <w:p w14:paraId="6831C16C" w14:textId="77777777" w:rsidR="00AA5ED6" w:rsidRPr="00AA5ED6" w:rsidRDefault="00AA5ED6" w:rsidP="00AA5ED6">
      <w:pPr>
        <w:spacing w:line="276" w:lineRule="auto"/>
        <w:rPr>
          <w:rFonts w:ascii="Calibri" w:hAnsi="Calibri"/>
        </w:rPr>
      </w:pPr>
    </w:p>
    <w:p w14:paraId="57D6428C" w14:textId="77777777" w:rsidR="00AA5ED6" w:rsidRPr="00AA5ED6" w:rsidRDefault="00AA5ED6" w:rsidP="00AA5ED6">
      <w:pPr>
        <w:spacing w:line="276" w:lineRule="auto"/>
        <w:rPr>
          <w:rFonts w:ascii="Calibri" w:hAnsi="Calibri"/>
        </w:rPr>
      </w:pPr>
      <w:r w:rsidRPr="00AA5ED6">
        <w:rPr>
          <w:rFonts w:ascii="Calibri" w:hAnsi="Calibri"/>
        </w:rPr>
        <w:t>“The beginning of the gospel of Jesus Christ, the Son of God” (Mark 1:1).</w:t>
      </w:r>
    </w:p>
    <w:p w14:paraId="51C3C76E" w14:textId="77777777" w:rsidR="00AA5ED6" w:rsidRPr="00AA5ED6" w:rsidRDefault="00AA5ED6" w:rsidP="00AA5ED6">
      <w:pPr>
        <w:spacing w:line="276" w:lineRule="auto"/>
        <w:rPr>
          <w:rFonts w:ascii="Calibri" w:hAnsi="Calibri"/>
        </w:rPr>
      </w:pPr>
    </w:p>
    <w:p w14:paraId="5EC6A73E" w14:textId="7C9D333D" w:rsidR="00AA5ED6" w:rsidRPr="00AA5ED6" w:rsidRDefault="00AA5ED6" w:rsidP="00AA5ED6">
      <w:pPr>
        <w:spacing w:line="276" w:lineRule="auto"/>
        <w:rPr>
          <w:rFonts w:ascii="Calibri" w:hAnsi="Calibri"/>
        </w:rPr>
      </w:pPr>
      <w:r w:rsidRPr="00AA5ED6">
        <w:rPr>
          <w:rFonts w:ascii="Calibri" w:hAnsi="Calibri"/>
        </w:rPr>
        <w:t xml:space="preserve">The Bible refers to Jesus as Jesus Christ. Sometimes people think Jesus Christ is first and last name – Jesus Christ. But Jesus is His first name, which means “God saves,” and Christ is His title, “anointed one.” He is Jesus the </w:t>
      </w:r>
      <w:r w:rsidR="00E8794D">
        <w:rPr>
          <w:rFonts w:ascii="Calibri" w:hAnsi="Calibri"/>
        </w:rPr>
        <w:t>A</w:t>
      </w:r>
      <w:r w:rsidRPr="00AA5ED6">
        <w:rPr>
          <w:rFonts w:ascii="Calibri" w:hAnsi="Calibri"/>
        </w:rPr>
        <w:t xml:space="preserve">nointed </w:t>
      </w:r>
      <w:r w:rsidR="00E8794D">
        <w:rPr>
          <w:rFonts w:ascii="Calibri" w:hAnsi="Calibri"/>
        </w:rPr>
        <w:t>O</w:t>
      </w:r>
      <w:r w:rsidRPr="00AA5ED6">
        <w:rPr>
          <w:rFonts w:ascii="Calibri" w:hAnsi="Calibri"/>
        </w:rPr>
        <w:t xml:space="preserve">ne. Jesus Christ. It’s not like Jodie Smith. It is Jesus the Christ. Jesus Christ is the gospel. </w:t>
      </w:r>
    </w:p>
    <w:p w14:paraId="060ADF07" w14:textId="77777777" w:rsidR="00AA5ED6" w:rsidRPr="00AA5ED6" w:rsidRDefault="00AA5ED6" w:rsidP="00AA5ED6">
      <w:pPr>
        <w:spacing w:line="276" w:lineRule="auto"/>
        <w:rPr>
          <w:rFonts w:ascii="Calibri" w:hAnsi="Calibri"/>
        </w:rPr>
      </w:pPr>
    </w:p>
    <w:p w14:paraId="5D586ACB" w14:textId="76BD8F9F" w:rsidR="00AA5ED6" w:rsidRPr="00AA5ED6" w:rsidRDefault="00AA5ED6" w:rsidP="00AA5ED6">
      <w:pPr>
        <w:spacing w:line="276" w:lineRule="auto"/>
        <w:rPr>
          <w:rFonts w:ascii="Calibri" w:hAnsi="Calibri"/>
        </w:rPr>
      </w:pPr>
      <w:r w:rsidRPr="00AA5ED6">
        <w:rPr>
          <w:rFonts w:ascii="Calibri" w:hAnsi="Calibri"/>
        </w:rPr>
        <w:t>The word “gospel” means good news. Good news that God has redeemed humanity in and through His Son, Jesus Christ. It is the gospel. It is the good news. The gospel, the good news, is not about good people doing more nice things. It's about people who have blown it being redeemed. That's why it's called the good news.</w:t>
      </w:r>
    </w:p>
    <w:p w14:paraId="2405D8BF" w14:textId="77777777" w:rsidR="00AA5ED6" w:rsidRPr="00AA5ED6" w:rsidRDefault="00AA5ED6" w:rsidP="00AA5ED6">
      <w:pPr>
        <w:spacing w:line="276" w:lineRule="auto"/>
        <w:rPr>
          <w:rFonts w:ascii="Calibri" w:hAnsi="Calibri"/>
        </w:rPr>
      </w:pPr>
    </w:p>
    <w:p w14:paraId="0F58D98D" w14:textId="77777777" w:rsidR="00AA5ED6" w:rsidRPr="00AA5ED6" w:rsidRDefault="00AA5ED6" w:rsidP="00AA5ED6">
      <w:pPr>
        <w:spacing w:line="276" w:lineRule="auto"/>
        <w:rPr>
          <w:rFonts w:ascii="Calibri" w:hAnsi="Calibri"/>
        </w:rPr>
      </w:pPr>
      <w:r w:rsidRPr="00AA5ED6">
        <w:rPr>
          <w:rFonts w:ascii="Calibri" w:hAnsi="Calibri"/>
        </w:rPr>
        <w:t xml:space="preserve">John Mark, the writer of the gospel that bears his name, understood what it was to be a person that lived with the gospel. He was a guy that experienced a second chance. If you read the book of Acts, Mark is on a missionary journey with Paul and Barnabas and he goes AWOL. He runs off. We don't know all the details why he did so. But we know that something bad came down and he ran off. When you read the book of Acts, you see that a lot of times the apostles and these early leaders of the Christian movement were persecuted. They were throwing stones at them. They were calling them names. They were putting them in prison. They were doing everything they could to stop the spread of the gospel. It's probable that Mark got intimidated and afraid, and he ran off and went home. </w:t>
      </w:r>
    </w:p>
    <w:p w14:paraId="5E9EB89C" w14:textId="77777777" w:rsidR="00AA5ED6" w:rsidRPr="00AA5ED6" w:rsidRDefault="00AA5ED6" w:rsidP="00AA5ED6">
      <w:pPr>
        <w:spacing w:line="276" w:lineRule="auto"/>
        <w:rPr>
          <w:rFonts w:ascii="Calibri" w:hAnsi="Calibri"/>
        </w:rPr>
      </w:pPr>
    </w:p>
    <w:p w14:paraId="0A1D0FF8" w14:textId="77777777" w:rsidR="00AA5ED6" w:rsidRPr="00AA5ED6" w:rsidRDefault="00AA5ED6" w:rsidP="00AA5ED6">
      <w:pPr>
        <w:spacing w:line="276" w:lineRule="auto"/>
        <w:rPr>
          <w:rFonts w:ascii="Calibri" w:hAnsi="Calibri"/>
        </w:rPr>
      </w:pPr>
      <w:r w:rsidRPr="00AA5ED6">
        <w:rPr>
          <w:rFonts w:ascii="Calibri" w:hAnsi="Calibri"/>
        </w:rPr>
        <w:t>Barnabas and Paul had a split over this. Paul took a guy named Silas on some other journeys. Barnabas took Mark on some other missionary journeys. But here's the great news. Mark came around. Mark became a fantastic, amazing follower of Christ and spiritual leader in the ancient church. That's why at the very end of Paul's life, he commented on Mark:</w:t>
      </w:r>
    </w:p>
    <w:p w14:paraId="17FA41A9" w14:textId="77777777" w:rsidR="00AA5ED6" w:rsidRPr="00AA5ED6" w:rsidRDefault="00AA5ED6" w:rsidP="00AA5ED6">
      <w:pPr>
        <w:spacing w:line="276" w:lineRule="auto"/>
        <w:rPr>
          <w:rFonts w:ascii="Calibri" w:hAnsi="Calibri"/>
        </w:rPr>
      </w:pPr>
    </w:p>
    <w:p w14:paraId="76B5BC72" w14:textId="77777777" w:rsidR="00AA5ED6" w:rsidRPr="00AA5ED6" w:rsidRDefault="00AA5ED6" w:rsidP="00AA5ED6">
      <w:pPr>
        <w:spacing w:line="276" w:lineRule="auto"/>
        <w:rPr>
          <w:rFonts w:ascii="Calibri" w:hAnsi="Calibri"/>
        </w:rPr>
      </w:pPr>
      <w:r w:rsidRPr="00AA5ED6">
        <w:rPr>
          <w:rFonts w:ascii="Calibri" w:hAnsi="Calibri"/>
        </w:rPr>
        <w:t xml:space="preserve">“Bring Mark with you, for he is useful to me in the ministry” (2 Timothy 4:11). </w:t>
      </w:r>
    </w:p>
    <w:p w14:paraId="350B4944" w14:textId="77777777" w:rsidR="00AA5ED6" w:rsidRPr="00AA5ED6" w:rsidRDefault="00AA5ED6" w:rsidP="00AA5ED6">
      <w:pPr>
        <w:spacing w:line="276" w:lineRule="auto"/>
        <w:rPr>
          <w:rFonts w:ascii="Calibri" w:hAnsi="Calibri"/>
        </w:rPr>
      </w:pPr>
    </w:p>
    <w:p w14:paraId="0D068641" w14:textId="778F6758" w:rsidR="00AA5ED6" w:rsidRPr="00AA5ED6" w:rsidRDefault="00AA5ED6" w:rsidP="00AA5ED6">
      <w:pPr>
        <w:spacing w:line="276" w:lineRule="auto"/>
        <w:rPr>
          <w:rFonts w:ascii="Calibri" w:hAnsi="Calibri"/>
        </w:rPr>
      </w:pPr>
      <w:r w:rsidRPr="00AA5ED6">
        <w:rPr>
          <w:rFonts w:ascii="Calibri" w:hAnsi="Calibri"/>
        </w:rPr>
        <w:t>We know that Mark also wrote this gospel that he inherited much of the information from Simon Peter. Mark experienced the second chance of the gospel. The gospel is the good news because it is about second chances.</w:t>
      </w:r>
    </w:p>
    <w:p w14:paraId="4E592934" w14:textId="77777777" w:rsidR="00AA5ED6" w:rsidRPr="00AA5ED6" w:rsidRDefault="00AA5ED6" w:rsidP="00AA5ED6">
      <w:pPr>
        <w:spacing w:line="276" w:lineRule="auto"/>
        <w:rPr>
          <w:rFonts w:ascii="Calibri" w:hAnsi="Calibri"/>
        </w:rPr>
      </w:pPr>
    </w:p>
    <w:p w14:paraId="4D8E9591" w14:textId="02662983" w:rsidR="00AA5ED6" w:rsidRPr="00AA5ED6" w:rsidRDefault="00AA5ED6" w:rsidP="00AA5ED6">
      <w:pPr>
        <w:spacing w:line="276" w:lineRule="auto"/>
        <w:rPr>
          <w:rFonts w:ascii="Calibri" w:hAnsi="Calibri"/>
        </w:rPr>
      </w:pPr>
      <w:r w:rsidRPr="00AA5ED6">
        <w:rPr>
          <w:rFonts w:ascii="Calibri" w:hAnsi="Calibri"/>
        </w:rPr>
        <w:t xml:space="preserve">Some of us have blown it. Maybe you're thinking today, “I don't even know if God would want to have a relationship with me because of some of the choices that I've made and some of the decisions that I have followed through with. I don't even know if God would be interested.” I </w:t>
      </w:r>
      <w:r w:rsidR="000E30ED">
        <w:rPr>
          <w:rFonts w:ascii="Calibri" w:hAnsi="Calibri"/>
        </w:rPr>
        <w:t>have</w:t>
      </w:r>
      <w:r w:rsidRPr="00AA5ED6">
        <w:rPr>
          <w:rFonts w:ascii="Calibri" w:hAnsi="Calibri"/>
        </w:rPr>
        <w:t xml:space="preserve"> some great news for you: The gospel is the good news and it is the good news that God is the one giving us second chances in and through His Son. That's why it's called the good news. Because there is no news that even rivals it. There's no news that is even close to it. </w:t>
      </w:r>
    </w:p>
    <w:p w14:paraId="720CC82B" w14:textId="77777777" w:rsidR="00AA5ED6" w:rsidRPr="00AA5ED6" w:rsidRDefault="00AA5ED6" w:rsidP="00AA5ED6">
      <w:pPr>
        <w:spacing w:line="276" w:lineRule="auto"/>
        <w:rPr>
          <w:rFonts w:ascii="Calibri" w:hAnsi="Calibri"/>
        </w:rPr>
      </w:pPr>
    </w:p>
    <w:p w14:paraId="6F681A6C" w14:textId="77777777" w:rsidR="00AA5ED6" w:rsidRPr="00AA5ED6" w:rsidRDefault="00AA5ED6" w:rsidP="00AA5ED6">
      <w:pPr>
        <w:spacing w:line="276" w:lineRule="auto"/>
        <w:rPr>
          <w:rFonts w:ascii="Calibri" w:hAnsi="Calibri"/>
        </w:rPr>
      </w:pPr>
      <w:r w:rsidRPr="00AA5ED6">
        <w:rPr>
          <w:rFonts w:ascii="Calibri" w:hAnsi="Calibri"/>
        </w:rPr>
        <w:t xml:space="preserve">John Mark experienced that. He wrote his gospel in and through that lens of the good news, the second chance. </w:t>
      </w:r>
    </w:p>
    <w:p w14:paraId="07CA845E" w14:textId="77777777" w:rsidR="00AA5ED6" w:rsidRPr="00AA5ED6" w:rsidRDefault="00AA5ED6" w:rsidP="00AA5ED6">
      <w:pPr>
        <w:spacing w:line="276" w:lineRule="auto"/>
        <w:rPr>
          <w:rFonts w:ascii="Calibri" w:hAnsi="Calibri"/>
        </w:rPr>
      </w:pPr>
    </w:p>
    <w:p w14:paraId="7F44C99C" w14:textId="6FF978FE" w:rsidR="00AA5ED6" w:rsidRPr="00AA5ED6" w:rsidRDefault="00AA5ED6" w:rsidP="00AA5ED6">
      <w:pPr>
        <w:spacing w:line="276" w:lineRule="auto"/>
        <w:rPr>
          <w:rFonts w:ascii="Calibri" w:hAnsi="Calibri"/>
        </w:rPr>
      </w:pPr>
      <w:r w:rsidRPr="00AA5ED6">
        <w:rPr>
          <w:rFonts w:ascii="Calibri" w:hAnsi="Calibri"/>
        </w:rPr>
        <w:lastRenderedPageBreak/>
        <w:t xml:space="preserve">Throughout </w:t>
      </w:r>
      <w:r w:rsidR="000E30ED">
        <w:rPr>
          <w:rFonts w:ascii="Calibri" w:hAnsi="Calibri"/>
        </w:rPr>
        <w:t>S</w:t>
      </w:r>
      <w:r w:rsidRPr="00AA5ED6">
        <w:rPr>
          <w:rFonts w:ascii="Calibri" w:hAnsi="Calibri"/>
        </w:rPr>
        <w:t xml:space="preserve">cripture, we see people who found second chances. Jonah disobeyed God and he got a second chance. Moses murdered a guard and he got a second chance. Simon Peter denied the Lord three times – second chance. David committed murder and adultery – second chance. Rahab was a prostitute – second chance. It's echoed all the way through the pages of </w:t>
      </w:r>
      <w:r w:rsidR="000E30ED">
        <w:rPr>
          <w:rFonts w:ascii="Calibri" w:hAnsi="Calibri"/>
        </w:rPr>
        <w:t>S</w:t>
      </w:r>
      <w:r w:rsidRPr="00AA5ED6">
        <w:rPr>
          <w:rFonts w:ascii="Calibri" w:hAnsi="Calibri"/>
        </w:rPr>
        <w:t xml:space="preserve">cripture. God is the God of the second chance. You are not too far from God. </w:t>
      </w:r>
    </w:p>
    <w:p w14:paraId="0CF7601C" w14:textId="77777777" w:rsidR="00AA5ED6" w:rsidRPr="00AA5ED6" w:rsidRDefault="00AA5ED6" w:rsidP="00AA5ED6">
      <w:pPr>
        <w:spacing w:line="276" w:lineRule="auto"/>
        <w:rPr>
          <w:rFonts w:ascii="Calibri" w:hAnsi="Calibri"/>
        </w:rPr>
      </w:pPr>
    </w:p>
    <w:p w14:paraId="092EBE29" w14:textId="0042D95B" w:rsidR="00AA5ED6" w:rsidRPr="00AA5ED6" w:rsidRDefault="00AA5ED6" w:rsidP="00AA5ED6">
      <w:pPr>
        <w:spacing w:line="276" w:lineRule="auto"/>
        <w:rPr>
          <w:rFonts w:ascii="Calibri" w:hAnsi="Calibri"/>
        </w:rPr>
      </w:pPr>
      <w:r w:rsidRPr="00AA5ED6">
        <w:rPr>
          <w:rFonts w:ascii="Calibri" w:hAnsi="Calibri"/>
        </w:rPr>
        <w:t xml:space="preserve">Your relationship with God is not about what you can do to get God's approval. It is about what His Son, Christ, can do in you to bring you to faith in the Lord. It's a big difference. I </w:t>
      </w:r>
      <w:r w:rsidR="009B143C">
        <w:rPr>
          <w:rFonts w:ascii="Calibri" w:hAnsi="Calibri"/>
        </w:rPr>
        <w:t>must</w:t>
      </w:r>
      <w:r w:rsidRPr="00AA5ED6">
        <w:rPr>
          <w:rFonts w:ascii="Calibri" w:hAnsi="Calibri"/>
        </w:rPr>
        <w:t xml:space="preserve"> </w:t>
      </w:r>
      <w:r w:rsidR="001D147F">
        <w:rPr>
          <w:rFonts w:ascii="Calibri" w:hAnsi="Calibri"/>
        </w:rPr>
        <w:t>embrace the good news</w:t>
      </w:r>
      <w:r w:rsidRPr="00AA5ED6">
        <w:rPr>
          <w:rFonts w:ascii="Calibri" w:hAnsi="Calibri"/>
        </w:rPr>
        <w:t xml:space="preserve">. </w:t>
      </w:r>
    </w:p>
    <w:p w14:paraId="6141CFE8" w14:textId="77777777" w:rsidR="00AA5ED6" w:rsidRPr="00AA5ED6" w:rsidRDefault="00AA5ED6" w:rsidP="00AA5ED6">
      <w:pPr>
        <w:spacing w:line="276" w:lineRule="auto"/>
        <w:rPr>
          <w:rFonts w:ascii="Calibri" w:hAnsi="Calibri"/>
          <w:b/>
          <w:bCs/>
        </w:rPr>
      </w:pPr>
    </w:p>
    <w:p w14:paraId="34D1ED25" w14:textId="77777777" w:rsidR="00AA5ED6" w:rsidRPr="00AA5ED6" w:rsidRDefault="00AA5ED6" w:rsidP="00AA5ED6">
      <w:pPr>
        <w:spacing w:line="276" w:lineRule="auto"/>
        <w:rPr>
          <w:rFonts w:ascii="Calibri" w:hAnsi="Calibri"/>
          <w:b/>
          <w:bCs/>
        </w:rPr>
      </w:pPr>
      <w:r w:rsidRPr="00AA5ED6">
        <w:rPr>
          <w:rFonts w:ascii="Calibri" w:hAnsi="Calibri"/>
          <w:b/>
          <w:bCs/>
        </w:rPr>
        <w:t>2. I must WALK in humility.</w:t>
      </w:r>
    </w:p>
    <w:p w14:paraId="74837390" w14:textId="77777777" w:rsidR="00AA5ED6" w:rsidRPr="00AA5ED6" w:rsidRDefault="00AA5ED6" w:rsidP="00AA5ED6">
      <w:pPr>
        <w:spacing w:line="276" w:lineRule="auto"/>
        <w:rPr>
          <w:rFonts w:ascii="Calibri" w:hAnsi="Calibri"/>
        </w:rPr>
      </w:pPr>
    </w:p>
    <w:p w14:paraId="71F55452" w14:textId="77777777" w:rsidR="00AA5ED6" w:rsidRPr="00AA5ED6" w:rsidRDefault="00AA5ED6" w:rsidP="00AA5ED6">
      <w:pPr>
        <w:spacing w:line="276" w:lineRule="auto"/>
        <w:rPr>
          <w:rFonts w:ascii="Calibri" w:hAnsi="Calibri"/>
        </w:rPr>
      </w:pPr>
      <w:r w:rsidRPr="00AA5ED6">
        <w:rPr>
          <w:rFonts w:ascii="Calibri" w:hAnsi="Calibri"/>
        </w:rPr>
        <w:t xml:space="preserve">Mark sets the gospel up. He says, “This is the gospel. This is the good news of Jesus Christ.” But he quickly goes to the prophets. </w:t>
      </w:r>
    </w:p>
    <w:p w14:paraId="6BB0B51D" w14:textId="77777777" w:rsidR="00AA5ED6" w:rsidRPr="00AA5ED6" w:rsidRDefault="00AA5ED6" w:rsidP="00AA5ED6">
      <w:pPr>
        <w:spacing w:line="276" w:lineRule="auto"/>
        <w:rPr>
          <w:rFonts w:ascii="Calibri" w:hAnsi="Calibri"/>
        </w:rPr>
      </w:pPr>
    </w:p>
    <w:p w14:paraId="752105F4" w14:textId="77777777" w:rsidR="00AA5ED6" w:rsidRPr="00AA5ED6" w:rsidRDefault="00AA5ED6" w:rsidP="00AA5ED6">
      <w:pPr>
        <w:spacing w:line="276" w:lineRule="auto"/>
        <w:rPr>
          <w:rFonts w:ascii="Calibri" w:hAnsi="Calibri"/>
        </w:rPr>
      </w:pPr>
      <w:r w:rsidRPr="00AA5ED6">
        <w:rPr>
          <w:rFonts w:ascii="Calibri" w:hAnsi="Calibri"/>
        </w:rPr>
        <w:t>“As it is written in Isaiah the prophet: See, I am sending my messenger ahead of you; he will prepare your way. A voice of one crying out in the wilderness: Prepare the way for the Lord; make his paths straight!” (Mark 1:2-3).</w:t>
      </w:r>
    </w:p>
    <w:p w14:paraId="0EEE5B8D" w14:textId="77777777" w:rsidR="00AA5ED6" w:rsidRPr="00AA5ED6" w:rsidRDefault="00AA5ED6" w:rsidP="00AA5ED6">
      <w:pPr>
        <w:spacing w:line="276" w:lineRule="auto"/>
        <w:rPr>
          <w:rFonts w:ascii="Calibri" w:hAnsi="Calibri"/>
        </w:rPr>
      </w:pPr>
    </w:p>
    <w:p w14:paraId="693AF814" w14:textId="3B40BEB0" w:rsidR="00AA5ED6" w:rsidRPr="00AA5ED6" w:rsidRDefault="00AA5ED6" w:rsidP="00AA5ED6">
      <w:pPr>
        <w:spacing w:line="276" w:lineRule="auto"/>
        <w:rPr>
          <w:rFonts w:ascii="Calibri" w:hAnsi="Calibri"/>
        </w:rPr>
      </w:pPr>
      <w:r w:rsidRPr="00AA5ED6">
        <w:rPr>
          <w:rFonts w:ascii="Calibri" w:hAnsi="Calibri"/>
        </w:rPr>
        <w:t>Some people think that Jesus just showed up on the scene and announced, “Hey, I'm the Son of God. Come and follow me.” No. It didn't work that way. Right here in Mark 1 the story begins with the prophets. Hundreds of years before Jesus was born to the Virgin Mary, the prophets foretold of His birth. When Jesus came on the scene, that was already told. That was already prophesied about. That was old news in some ways. It was old news and new news. The prophets testified about the coming of Jesus. Jesus didn't show up and self-appoint Himself as the Son of God. Jesus fulfilled what the prophets had already said. You can read it in Isaiah 40 and Mala</w:t>
      </w:r>
      <w:r w:rsidR="00B97D99">
        <w:rPr>
          <w:rFonts w:ascii="Calibri" w:hAnsi="Calibri"/>
        </w:rPr>
        <w:t>ch</w:t>
      </w:r>
      <w:r w:rsidRPr="00AA5ED6">
        <w:rPr>
          <w:rFonts w:ascii="Calibri" w:hAnsi="Calibri"/>
        </w:rPr>
        <w:t xml:space="preserve">i 3. This is where these references are coming from. </w:t>
      </w:r>
    </w:p>
    <w:p w14:paraId="164BF887" w14:textId="77777777" w:rsidR="00AA5ED6" w:rsidRPr="00AA5ED6" w:rsidRDefault="00AA5ED6" w:rsidP="00AA5ED6">
      <w:pPr>
        <w:spacing w:line="276" w:lineRule="auto"/>
        <w:rPr>
          <w:rFonts w:ascii="Calibri" w:hAnsi="Calibri"/>
        </w:rPr>
      </w:pPr>
    </w:p>
    <w:p w14:paraId="7B89FDAD" w14:textId="77777777" w:rsidR="00AA5ED6" w:rsidRPr="00AA5ED6" w:rsidRDefault="00AA5ED6" w:rsidP="00AA5ED6">
      <w:pPr>
        <w:spacing w:line="276" w:lineRule="auto"/>
        <w:rPr>
          <w:rFonts w:ascii="Calibri" w:hAnsi="Calibri"/>
        </w:rPr>
      </w:pPr>
      <w:r w:rsidRPr="00AA5ED6">
        <w:rPr>
          <w:rFonts w:ascii="Calibri" w:hAnsi="Calibri"/>
        </w:rPr>
        <w:t xml:space="preserve">Mark sets it up. Now in Luke and Matthew, you have the genealogies of Jesus in those early verses in chapter 1 of both of those gospels. If you've ever read Matthew 1 and you've read all the genealogies, you've probably thought to yourself, “I'm going to pluck all of my eyebrows out trying to pronounce all of these guys’ names.” Matthew and Luke were writing to a Jewish audience. Lineage and family order was everything in Judaism. Mark is writing to Greeks, to Romans, to people who didn't give a rip about the Old Testament. They didn't care who Abraham was. It didn't matter to them, so he introduces Jesus in a different way. That's why you see the distinction between Mark, Matthew, and Luke. Big differences there in the introduction. </w:t>
      </w:r>
    </w:p>
    <w:p w14:paraId="77D5BD3F" w14:textId="77777777" w:rsidR="00AA5ED6" w:rsidRPr="00AA5ED6" w:rsidRDefault="00AA5ED6" w:rsidP="00AA5ED6">
      <w:pPr>
        <w:spacing w:line="276" w:lineRule="auto"/>
        <w:rPr>
          <w:rFonts w:ascii="Calibri" w:hAnsi="Calibri"/>
        </w:rPr>
      </w:pPr>
    </w:p>
    <w:p w14:paraId="5DCA0D33" w14:textId="77777777" w:rsidR="00AA5ED6" w:rsidRPr="00AA5ED6" w:rsidRDefault="00AA5ED6" w:rsidP="00AA5ED6">
      <w:pPr>
        <w:spacing w:line="276" w:lineRule="auto"/>
        <w:rPr>
          <w:rFonts w:ascii="Calibri" w:hAnsi="Calibri"/>
        </w:rPr>
      </w:pPr>
      <w:r w:rsidRPr="00AA5ED6">
        <w:rPr>
          <w:rFonts w:ascii="Calibri" w:hAnsi="Calibri"/>
        </w:rPr>
        <w:t xml:space="preserve">He introduces another guy in the following verses by the name of John the Baptist. </w:t>
      </w:r>
    </w:p>
    <w:p w14:paraId="2B694C59" w14:textId="77777777" w:rsidR="00AA5ED6" w:rsidRPr="00AA5ED6" w:rsidRDefault="00AA5ED6" w:rsidP="00AA5ED6">
      <w:pPr>
        <w:spacing w:line="276" w:lineRule="auto"/>
        <w:rPr>
          <w:rFonts w:ascii="Calibri" w:hAnsi="Calibri"/>
        </w:rPr>
      </w:pPr>
    </w:p>
    <w:p w14:paraId="01A2BE9D" w14:textId="77777777" w:rsidR="00AA5ED6" w:rsidRPr="00AA5ED6" w:rsidRDefault="00AA5ED6" w:rsidP="00AA5ED6">
      <w:pPr>
        <w:spacing w:line="276" w:lineRule="auto"/>
        <w:rPr>
          <w:rFonts w:ascii="Calibri" w:hAnsi="Calibri"/>
        </w:rPr>
      </w:pPr>
      <w:r w:rsidRPr="00AA5ED6">
        <w:rPr>
          <w:rFonts w:ascii="Calibri" w:hAnsi="Calibri"/>
        </w:rPr>
        <w:t>“Prepare the way for the LORD; make his paths straight!” (Mark 1:3).</w:t>
      </w:r>
    </w:p>
    <w:p w14:paraId="5B773D10" w14:textId="77777777" w:rsidR="00AA5ED6" w:rsidRPr="00AA5ED6" w:rsidRDefault="00AA5ED6" w:rsidP="00AA5ED6">
      <w:pPr>
        <w:spacing w:line="276" w:lineRule="auto"/>
        <w:rPr>
          <w:rFonts w:ascii="Calibri" w:hAnsi="Calibri"/>
        </w:rPr>
      </w:pPr>
    </w:p>
    <w:p w14:paraId="61838594" w14:textId="77777777" w:rsidR="009B143C" w:rsidRDefault="00AA5ED6" w:rsidP="00AA5ED6">
      <w:pPr>
        <w:spacing w:line="276" w:lineRule="auto"/>
        <w:rPr>
          <w:rFonts w:ascii="Calibri" w:hAnsi="Calibri"/>
        </w:rPr>
      </w:pPr>
      <w:r w:rsidRPr="00AA5ED6">
        <w:rPr>
          <w:rFonts w:ascii="Calibri" w:hAnsi="Calibri"/>
        </w:rPr>
        <w:t xml:space="preserve">A guy named John the Baptist shows up on the scene. He's actually the cousin of Jesus. He’s given the assignment by God to prepare the way, to get people ready. </w:t>
      </w:r>
    </w:p>
    <w:p w14:paraId="12A332B6" w14:textId="77777777" w:rsidR="009B143C" w:rsidRDefault="009B143C" w:rsidP="00AA5ED6">
      <w:pPr>
        <w:spacing w:line="276" w:lineRule="auto"/>
        <w:rPr>
          <w:rFonts w:ascii="Calibri" w:hAnsi="Calibri"/>
        </w:rPr>
      </w:pPr>
    </w:p>
    <w:p w14:paraId="03E2390C" w14:textId="31E4CC21" w:rsidR="00AA5ED6" w:rsidRPr="00AA5ED6" w:rsidRDefault="00AA5ED6" w:rsidP="00AA5ED6">
      <w:pPr>
        <w:spacing w:line="276" w:lineRule="auto"/>
        <w:rPr>
          <w:rFonts w:ascii="Calibri" w:hAnsi="Calibri"/>
        </w:rPr>
      </w:pPr>
      <w:r w:rsidRPr="00AA5ED6">
        <w:rPr>
          <w:rFonts w:ascii="Calibri" w:hAnsi="Calibri"/>
        </w:rPr>
        <w:t xml:space="preserve">John the Baptist was an unusual guy. First of all, he had an unusual diet. He ate wild honey and locusts. Why he chose wild honey and locusts, I have no idea. But I'm going to tell you, John the Baptist has my respect. Any guy that can live off of wild honey and locusts is a bad dude. </w:t>
      </w:r>
      <w:r w:rsidR="009B143C">
        <w:rPr>
          <w:rFonts w:ascii="Calibri" w:hAnsi="Calibri"/>
        </w:rPr>
        <w:t xml:space="preserve">He </w:t>
      </w:r>
      <w:r w:rsidRPr="00AA5ED6">
        <w:rPr>
          <w:rFonts w:ascii="Calibri" w:hAnsi="Calibri"/>
        </w:rPr>
        <w:t>walks up to a beehive, sticks his hand in there, grabs some honeycomb. He d</w:t>
      </w:r>
      <w:r w:rsidR="009B143C">
        <w:rPr>
          <w:rFonts w:ascii="Calibri" w:hAnsi="Calibri"/>
        </w:rPr>
        <w:t>oesn</w:t>
      </w:r>
      <w:r w:rsidRPr="00AA5ED6">
        <w:rPr>
          <w:rFonts w:ascii="Calibri" w:hAnsi="Calibri"/>
        </w:rPr>
        <w:t xml:space="preserve">'t give a rip about the bees. He's eating the honeycomb. He is a dude. This is a man's man. He was also called the notorious JTB. John the Baptist. He was eating that wild honey and he was eating the locusts. Does that sound tasty? </w:t>
      </w:r>
    </w:p>
    <w:p w14:paraId="18B344F3" w14:textId="77777777" w:rsidR="00AA5ED6" w:rsidRPr="00AA5ED6" w:rsidRDefault="00AA5ED6" w:rsidP="00AA5ED6">
      <w:pPr>
        <w:spacing w:line="276" w:lineRule="auto"/>
        <w:rPr>
          <w:rFonts w:ascii="Calibri" w:hAnsi="Calibri"/>
        </w:rPr>
      </w:pPr>
    </w:p>
    <w:p w14:paraId="3068CB9C" w14:textId="2678D53F" w:rsidR="00AA5ED6" w:rsidRPr="00AA5ED6" w:rsidRDefault="00AA5ED6" w:rsidP="00AA5ED6">
      <w:pPr>
        <w:spacing w:line="276" w:lineRule="auto"/>
        <w:rPr>
          <w:rFonts w:ascii="Calibri" w:hAnsi="Calibri"/>
        </w:rPr>
      </w:pPr>
      <w:r w:rsidRPr="00AA5ED6">
        <w:rPr>
          <w:rFonts w:ascii="Calibri" w:hAnsi="Calibri"/>
        </w:rPr>
        <w:t>They’re saying today that this is the year of the cicada, mostly in the eastern part of our country. There are certain types of cicada locusts that only come out every 17 years. They live beneath the earth and then when the soil gets to a certain temperature, they arise and they swarm and take everything over. But here's what's cool about the cicada</w:t>
      </w:r>
      <w:r w:rsidR="0022168B">
        <w:rPr>
          <w:rFonts w:ascii="Calibri" w:hAnsi="Calibri"/>
        </w:rPr>
        <w:t xml:space="preserve"> (y</w:t>
      </w:r>
      <w:r w:rsidRPr="00AA5ED6">
        <w:rPr>
          <w:rFonts w:ascii="Calibri" w:hAnsi="Calibri"/>
        </w:rPr>
        <w:t>ou're going to be so glad you're at church today</w:t>
      </w:r>
      <w:r w:rsidR="0022168B">
        <w:rPr>
          <w:rFonts w:ascii="Calibri" w:hAnsi="Calibri"/>
        </w:rPr>
        <w:t>):</w:t>
      </w:r>
      <w:r w:rsidRPr="00AA5ED6">
        <w:rPr>
          <w:rFonts w:ascii="Calibri" w:hAnsi="Calibri"/>
        </w:rPr>
        <w:t xml:space="preserve"> They're edible! You can eat these locusts. They're the size of a jelly bean and they make a noise like a motorcycle. They’re super loud. But they're very small. I've been looking in my backyard for some before I preach to you guys</w:t>
      </w:r>
      <w:r w:rsidR="009B143C">
        <w:rPr>
          <w:rFonts w:ascii="Calibri" w:hAnsi="Calibri"/>
        </w:rPr>
        <w:t xml:space="preserve">. </w:t>
      </w:r>
      <w:r w:rsidRPr="00AA5ED6">
        <w:rPr>
          <w:rFonts w:ascii="Calibri" w:hAnsi="Calibri"/>
        </w:rPr>
        <w:t xml:space="preserve">I wanted to eat some, but I couldn't find any back there. </w:t>
      </w:r>
      <w:r w:rsidR="009B143C">
        <w:rPr>
          <w:rFonts w:ascii="Calibri" w:hAnsi="Calibri"/>
        </w:rPr>
        <w:t>T</w:t>
      </w:r>
      <w:r w:rsidRPr="00AA5ED6">
        <w:rPr>
          <w:rFonts w:ascii="Calibri" w:hAnsi="Calibri"/>
        </w:rPr>
        <w:t>hey say they're extremely tasty. Has anybody ever eaten a cicada? They say you prepare them like seafood. You can fry them u</w:t>
      </w:r>
      <w:r w:rsidR="009B143C">
        <w:rPr>
          <w:rFonts w:ascii="Calibri" w:hAnsi="Calibri"/>
        </w:rPr>
        <w:t>p. Y</w:t>
      </w:r>
      <w:r w:rsidRPr="00AA5ED6">
        <w:rPr>
          <w:rFonts w:ascii="Calibri" w:hAnsi="Calibri"/>
        </w:rPr>
        <w:t xml:space="preserve">ou can bake them. You're supposed to pluck the wings </w:t>
      </w:r>
      <w:r w:rsidR="009B143C">
        <w:rPr>
          <w:rFonts w:ascii="Calibri" w:hAnsi="Calibri"/>
        </w:rPr>
        <w:t>and legs off.</w:t>
      </w:r>
      <w:r w:rsidRPr="00AA5ED6">
        <w:rPr>
          <w:rFonts w:ascii="Calibri" w:hAnsi="Calibri"/>
        </w:rPr>
        <w:t xml:space="preserve"> Look at that red eyeball. Is that awesome or what? Love that. Doesn’t that look tasty? They say they're really good as a topping on cookies. They're a great topping on pizza. You can put them in your soup. You can put them in your salad. Cicada. They're supposed to be extremely nutritious. </w:t>
      </w:r>
    </w:p>
    <w:p w14:paraId="3F57F564" w14:textId="77777777" w:rsidR="00AA5ED6" w:rsidRPr="00AA5ED6" w:rsidRDefault="00AA5ED6" w:rsidP="00AA5ED6">
      <w:pPr>
        <w:spacing w:line="276" w:lineRule="auto"/>
        <w:rPr>
          <w:rFonts w:ascii="Calibri" w:hAnsi="Calibri"/>
        </w:rPr>
      </w:pPr>
    </w:p>
    <w:p w14:paraId="2C6DCF60" w14:textId="044A3A1C" w:rsidR="00AA5ED6" w:rsidRPr="00AA5ED6" w:rsidRDefault="009B143C" w:rsidP="00AA5ED6">
      <w:pPr>
        <w:spacing w:line="276" w:lineRule="auto"/>
        <w:rPr>
          <w:rFonts w:ascii="Calibri" w:hAnsi="Calibri"/>
        </w:rPr>
      </w:pPr>
      <w:r>
        <w:rPr>
          <w:rFonts w:ascii="Calibri" w:hAnsi="Calibri"/>
        </w:rPr>
        <w:t>H</w:t>
      </w:r>
      <w:r w:rsidR="00AA5ED6" w:rsidRPr="00AA5ED6">
        <w:rPr>
          <w:rFonts w:ascii="Calibri" w:hAnsi="Calibri"/>
        </w:rPr>
        <w:t xml:space="preserve">ere’s why I'm excited. They're gluten free. They're high protein and low fat and low carb. Does it get any better than that? Some of you are going over to King Soopers after church and you're going to be like, “Hook me up with the cicadas. I want to be like John the Baptist.” John the Baptist had a weird diet. </w:t>
      </w:r>
    </w:p>
    <w:p w14:paraId="0BB96BBF" w14:textId="77777777" w:rsidR="00AA5ED6" w:rsidRPr="00AA5ED6" w:rsidRDefault="00AA5ED6" w:rsidP="00AA5ED6">
      <w:pPr>
        <w:spacing w:line="276" w:lineRule="auto"/>
        <w:rPr>
          <w:rFonts w:ascii="Calibri" w:hAnsi="Calibri"/>
        </w:rPr>
      </w:pPr>
    </w:p>
    <w:p w14:paraId="63673801" w14:textId="71C9B191" w:rsidR="00AA5ED6" w:rsidRPr="00AA5ED6" w:rsidRDefault="00AA5ED6" w:rsidP="00AA5ED6">
      <w:pPr>
        <w:spacing w:line="276" w:lineRule="auto"/>
        <w:rPr>
          <w:rFonts w:ascii="Calibri" w:hAnsi="Calibri"/>
        </w:rPr>
      </w:pPr>
      <w:r w:rsidRPr="00AA5ED6">
        <w:rPr>
          <w:rFonts w:ascii="Calibri" w:hAnsi="Calibri"/>
        </w:rPr>
        <w:lastRenderedPageBreak/>
        <w:t>He had a weird</w:t>
      </w:r>
      <w:r w:rsidR="0022168B">
        <w:rPr>
          <w:rFonts w:ascii="Calibri" w:hAnsi="Calibri"/>
        </w:rPr>
        <w:t xml:space="preserve">, </w:t>
      </w:r>
      <w:r w:rsidRPr="00AA5ED6">
        <w:rPr>
          <w:rFonts w:ascii="Calibri" w:hAnsi="Calibri"/>
        </w:rPr>
        <w:t xml:space="preserve">unusual attire. He wore a camel skin toga with a leather belt. Does that sound like Forever 21? It’s unusual. Sounds very uncomfortable. Sounds a little scratchy to me. I've never worn a lot of camel. </w:t>
      </w:r>
    </w:p>
    <w:p w14:paraId="09DC725B" w14:textId="77777777" w:rsidR="00AA5ED6" w:rsidRPr="00AA5ED6" w:rsidRDefault="00AA5ED6" w:rsidP="00AA5ED6">
      <w:pPr>
        <w:spacing w:line="276" w:lineRule="auto"/>
        <w:rPr>
          <w:rFonts w:ascii="Calibri" w:hAnsi="Calibri"/>
        </w:rPr>
      </w:pPr>
    </w:p>
    <w:p w14:paraId="691BC76D" w14:textId="77777777" w:rsidR="00AA5ED6" w:rsidRPr="00AA5ED6" w:rsidRDefault="00AA5ED6" w:rsidP="00AA5ED6">
      <w:pPr>
        <w:spacing w:line="276" w:lineRule="auto"/>
        <w:rPr>
          <w:rFonts w:ascii="Calibri" w:hAnsi="Calibri"/>
        </w:rPr>
      </w:pPr>
      <w:r w:rsidRPr="00AA5ED6">
        <w:rPr>
          <w:rFonts w:ascii="Calibri" w:hAnsi="Calibri"/>
        </w:rPr>
        <w:t xml:space="preserve">He had an even odder message. Repent from your sins and turn to God and get baptized. Wow. </w:t>
      </w:r>
    </w:p>
    <w:p w14:paraId="69BE8D8B" w14:textId="77777777" w:rsidR="00AA5ED6" w:rsidRPr="00AA5ED6" w:rsidRDefault="00AA5ED6" w:rsidP="00AA5ED6">
      <w:pPr>
        <w:spacing w:line="276" w:lineRule="auto"/>
        <w:rPr>
          <w:rFonts w:ascii="Calibri" w:hAnsi="Calibri"/>
        </w:rPr>
      </w:pPr>
    </w:p>
    <w:p w14:paraId="4E48EB61" w14:textId="77777777" w:rsidR="00AA5ED6" w:rsidRPr="00AA5ED6" w:rsidRDefault="00AA5ED6" w:rsidP="00AA5ED6">
      <w:pPr>
        <w:spacing w:line="276" w:lineRule="auto"/>
        <w:rPr>
          <w:rFonts w:ascii="Calibri" w:hAnsi="Calibri"/>
        </w:rPr>
      </w:pPr>
      <w:r w:rsidRPr="00AA5ED6">
        <w:rPr>
          <w:rFonts w:ascii="Calibri" w:hAnsi="Calibri"/>
        </w:rPr>
        <w:t xml:space="preserve">Here's this guy with a weird message, with a weird look, with a weird diet, and he's in a weird place, which is out in the desert regions. He's attracting all the rural people. Bubba's coming to hear the preaching of John the Baptist. He's baptizing all these people. </w:t>
      </w:r>
    </w:p>
    <w:p w14:paraId="5E7AD8EE" w14:textId="77777777" w:rsidR="00AA5ED6" w:rsidRPr="00AA5ED6" w:rsidRDefault="00AA5ED6" w:rsidP="00AA5ED6">
      <w:pPr>
        <w:spacing w:line="276" w:lineRule="auto"/>
        <w:rPr>
          <w:rFonts w:ascii="Calibri" w:hAnsi="Calibri"/>
        </w:rPr>
      </w:pPr>
    </w:p>
    <w:p w14:paraId="29E1037F" w14:textId="77777777" w:rsidR="00AA5ED6" w:rsidRPr="00AA5ED6" w:rsidRDefault="00AA5ED6" w:rsidP="00AA5ED6">
      <w:pPr>
        <w:spacing w:line="276" w:lineRule="auto"/>
        <w:rPr>
          <w:rFonts w:ascii="Calibri" w:hAnsi="Calibri"/>
        </w:rPr>
      </w:pPr>
      <w:r w:rsidRPr="00AA5ED6">
        <w:rPr>
          <w:rFonts w:ascii="Calibri" w:hAnsi="Calibri"/>
        </w:rPr>
        <w:t xml:space="preserve">Why is John the Baptist important? He's the setup man for Jesus. He's setting the stage for Jesus. </w:t>
      </w:r>
    </w:p>
    <w:p w14:paraId="384FDB3B" w14:textId="77777777" w:rsidR="00AA5ED6" w:rsidRPr="00AA5ED6" w:rsidRDefault="00AA5ED6" w:rsidP="00AA5ED6">
      <w:pPr>
        <w:spacing w:line="276" w:lineRule="auto"/>
        <w:rPr>
          <w:rFonts w:ascii="Calibri" w:hAnsi="Calibri"/>
        </w:rPr>
      </w:pPr>
    </w:p>
    <w:p w14:paraId="6A9A33D5" w14:textId="775F7645" w:rsidR="00AA5ED6" w:rsidRPr="00AA5ED6" w:rsidRDefault="00AA5ED6" w:rsidP="00AA5ED6">
      <w:pPr>
        <w:spacing w:line="276" w:lineRule="auto"/>
        <w:rPr>
          <w:rFonts w:ascii="Calibri" w:hAnsi="Calibri"/>
        </w:rPr>
      </w:pPr>
      <w:r w:rsidRPr="00AA5ED6">
        <w:rPr>
          <w:rFonts w:ascii="Calibri" w:hAnsi="Calibri"/>
        </w:rPr>
        <w:t>In ancient times, before a king would come, a herald would arrive. Many times</w:t>
      </w:r>
      <w:r w:rsidR="0022168B">
        <w:rPr>
          <w:rFonts w:ascii="Calibri" w:hAnsi="Calibri"/>
        </w:rPr>
        <w:t>,</w:t>
      </w:r>
      <w:r w:rsidRPr="00AA5ED6">
        <w:rPr>
          <w:rFonts w:ascii="Calibri" w:hAnsi="Calibri"/>
        </w:rPr>
        <w:t xml:space="preserve"> the armies would go on ahead and get everything ready because the king was going to make an appearance. People would get excited. It would kind of chum the waters. People would get motivated</w:t>
      </w:r>
      <w:r w:rsidR="0022168B">
        <w:rPr>
          <w:rFonts w:ascii="Calibri" w:hAnsi="Calibri"/>
        </w:rPr>
        <w:t xml:space="preserve">. </w:t>
      </w:r>
      <w:r w:rsidRPr="00AA5ED6">
        <w:rPr>
          <w:rFonts w:ascii="Calibri" w:hAnsi="Calibri"/>
        </w:rPr>
        <w:t xml:space="preserve">“The king is coming. We </w:t>
      </w:r>
      <w:r w:rsidR="0022168B">
        <w:rPr>
          <w:rFonts w:ascii="Calibri" w:hAnsi="Calibri"/>
        </w:rPr>
        <w:t>have</w:t>
      </w:r>
      <w:r w:rsidRPr="00AA5ED6">
        <w:rPr>
          <w:rFonts w:ascii="Calibri" w:hAnsi="Calibri"/>
        </w:rPr>
        <w:t xml:space="preserve"> to mow our grass. We </w:t>
      </w:r>
      <w:r w:rsidR="0022168B">
        <w:rPr>
          <w:rFonts w:ascii="Calibri" w:hAnsi="Calibri"/>
        </w:rPr>
        <w:t>have</w:t>
      </w:r>
      <w:r w:rsidRPr="00AA5ED6">
        <w:rPr>
          <w:rFonts w:ascii="Calibri" w:hAnsi="Calibri"/>
        </w:rPr>
        <w:t xml:space="preserve"> to get our house ready. We </w:t>
      </w:r>
      <w:r w:rsidR="0022168B">
        <w:rPr>
          <w:rFonts w:ascii="Calibri" w:hAnsi="Calibri"/>
        </w:rPr>
        <w:t>have</w:t>
      </w:r>
      <w:r w:rsidRPr="00AA5ED6">
        <w:rPr>
          <w:rFonts w:ascii="Calibri" w:hAnsi="Calibri"/>
        </w:rPr>
        <w:t xml:space="preserve"> to take a bath. The king is coming.” John the Baptist is doing the same thing. They would fill potholes in the roads. They would make the road straight because the king was coming. Maybe some of us have some potholes in our life that we need to fill for us to journey with Jesus and to follow in the way that He's called us to move in. </w:t>
      </w:r>
    </w:p>
    <w:p w14:paraId="38C36492" w14:textId="77777777" w:rsidR="00AA5ED6" w:rsidRPr="00AA5ED6" w:rsidRDefault="00AA5ED6" w:rsidP="00AA5ED6">
      <w:pPr>
        <w:spacing w:line="276" w:lineRule="auto"/>
        <w:rPr>
          <w:rFonts w:ascii="Calibri" w:hAnsi="Calibri"/>
        </w:rPr>
      </w:pPr>
    </w:p>
    <w:p w14:paraId="3AF607FC" w14:textId="2FF36CA6" w:rsidR="00AA5ED6" w:rsidRPr="00AA5ED6" w:rsidRDefault="00AA5ED6" w:rsidP="00AA5ED6">
      <w:pPr>
        <w:spacing w:line="276" w:lineRule="auto"/>
        <w:rPr>
          <w:rFonts w:ascii="Calibri" w:hAnsi="Calibri"/>
        </w:rPr>
      </w:pPr>
      <w:r w:rsidRPr="00AA5ED6">
        <w:rPr>
          <w:rFonts w:ascii="Calibri" w:hAnsi="Calibri"/>
        </w:rPr>
        <w:t xml:space="preserve">The example of John the Baptist teaches us that I must walk in humility. I </w:t>
      </w:r>
      <w:r w:rsidR="00081E79">
        <w:rPr>
          <w:rFonts w:ascii="Calibri" w:hAnsi="Calibri"/>
        </w:rPr>
        <w:t>have</w:t>
      </w:r>
      <w:r w:rsidRPr="00AA5ED6">
        <w:rPr>
          <w:rFonts w:ascii="Calibri" w:hAnsi="Calibri"/>
        </w:rPr>
        <w:t xml:space="preserve"> to follow the example of John the Baptist. </w:t>
      </w:r>
    </w:p>
    <w:p w14:paraId="0B9D2B50" w14:textId="77777777" w:rsidR="00AA5ED6" w:rsidRPr="00AA5ED6" w:rsidRDefault="00AA5ED6" w:rsidP="00AA5ED6">
      <w:pPr>
        <w:spacing w:line="276" w:lineRule="auto"/>
        <w:rPr>
          <w:rFonts w:ascii="Calibri" w:hAnsi="Calibri"/>
        </w:rPr>
      </w:pPr>
    </w:p>
    <w:p w14:paraId="46059571" w14:textId="7F7E7ACB" w:rsidR="00AA5ED6" w:rsidRPr="00AA5ED6" w:rsidRDefault="00AA5ED6" w:rsidP="00AA5ED6">
      <w:pPr>
        <w:spacing w:line="276" w:lineRule="auto"/>
        <w:rPr>
          <w:rFonts w:ascii="Calibri" w:hAnsi="Calibri"/>
        </w:rPr>
      </w:pPr>
      <w:r w:rsidRPr="00AA5ED6">
        <w:rPr>
          <w:rFonts w:ascii="Calibri" w:hAnsi="Calibri"/>
        </w:rPr>
        <w:t>He said in another passage, “He must increase and I must decrease.”</w:t>
      </w:r>
      <w:r w:rsidR="00081E79">
        <w:rPr>
          <w:rFonts w:ascii="Calibri" w:hAnsi="Calibri"/>
        </w:rPr>
        <w:t xml:space="preserve"> </w:t>
      </w:r>
      <w:r w:rsidRPr="00AA5ED6">
        <w:rPr>
          <w:rFonts w:ascii="Calibri" w:hAnsi="Calibri"/>
        </w:rPr>
        <w:t xml:space="preserve">The whole point of John the Baptist’s ministry was not to receive attention and accolades for himself. It was to point people to the resurrected Son of God. </w:t>
      </w:r>
    </w:p>
    <w:p w14:paraId="5F42EBE9" w14:textId="77777777" w:rsidR="00AA5ED6" w:rsidRPr="00AA5ED6" w:rsidRDefault="00AA5ED6" w:rsidP="00AA5ED6">
      <w:pPr>
        <w:spacing w:line="276" w:lineRule="auto"/>
        <w:rPr>
          <w:rFonts w:ascii="Calibri" w:hAnsi="Calibri"/>
        </w:rPr>
      </w:pPr>
    </w:p>
    <w:p w14:paraId="25613E03" w14:textId="2D87A9E6" w:rsidR="00AA5ED6" w:rsidRPr="00AA5ED6" w:rsidRDefault="00AA5ED6" w:rsidP="00AA5ED6">
      <w:pPr>
        <w:spacing w:line="276" w:lineRule="auto"/>
        <w:rPr>
          <w:rFonts w:ascii="Calibri" w:hAnsi="Calibri"/>
        </w:rPr>
      </w:pPr>
      <w:r w:rsidRPr="00AA5ED6">
        <w:rPr>
          <w:rFonts w:ascii="Calibri" w:hAnsi="Calibri"/>
        </w:rPr>
        <w:t xml:space="preserve">By the way, things have not changed in 2,000 years. Our responsibility, our obligation is to point people to Jesus. It's to point people to Christ. It's not for people to look at us and go, “What a fantastic family. What an amazing man. What a tremendous woman.” No. We want people to see the God that we serve. </w:t>
      </w:r>
    </w:p>
    <w:p w14:paraId="1E94AFF1" w14:textId="77777777" w:rsidR="00AA5ED6" w:rsidRPr="00AA5ED6" w:rsidRDefault="00AA5ED6" w:rsidP="00AA5ED6">
      <w:pPr>
        <w:spacing w:line="276" w:lineRule="auto"/>
        <w:rPr>
          <w:rFonts w:ascii="Calibri" w:hAnsi="Calibri"/>
        </w:rPr>
      </w:pPr>
    </w:p>
    <w:p w14:paraId="492E6287" w14:textId="4671A95D" w:rsidR="00AA5ED6" w:rsidRPr="00AA5ED6" w:rsidRDefault="00AA5ED6" w:rsidP="00AA5ED6">
      <w:pPr>
        <w:spacing w:line="276" w:lineRule="auto"/>
        <w:rPr>
          <w:rFonts w:ascii="Calibri" w:hAnsi="Calibri"/>
        </w:rPr>
      </w:pPr>
      <w:r w:rsidRPr="00AA5ED6">
        <w:rPr>
          <w:rFonts w:ascii="Calibri" w:hAnsi="Calibri"/>
        </w:rPr>
        <w:t>I wonder how it would begin to change the language that we use, the goals that we have, the way we spend our money, the priorities of our family</w:t>
      </w:r>
      <w:r w:rsidR="0022168B">
        <w:rPr>
          <w:rFonts w:ascii="Calibri" w:hAnsi="Calibri"/>
        </w:rPr>
        <w:t xml:space="preserve"> – </w:t>
      </w:r>
      <w:r w:rsidRPr="00AA5ED6">
        <w:rPr>
          <w:rFonts w:ascii="Calibri" w:hAnsi="Calibri"/>
        </w:rPr>
        <w:t xml:space="preserve">I wonder how all of those would be </w:t>
      </w:r>
      <w:r w:rsidRPr="00AA5ED6">
        <w:rPr>
          <w:rFonts w:ascii="Calibri" w:hAnsi="Calibri"/>
        </w:rPr>
        <w:lastRenderedPageBreak/>
        <w:t xml:space="preserve">altered if we saw our life as living to point people to Christ, rather than just doing our own thing, moving our own direction, making up our own plan for our lives. </w:t>
      </w:r>
    </w:p>
    <w:p w14:paraId="1386B4CE" w14:textId="77777777" w:rsidR="00AA5ED6" w:rsidRPr="00AA5ED6" w:rsidRDefault="00AA5ED6" w:rsidP="00AA5ED6">
      <w:pPr>
        <w:spacing w:line="276" w:lineRule="auto"/>
        <w:rPr>
          <w:rFonts w:ascii="Calibri" w:hAnsi="Calibri"/>
        </w:rPr>
      </w:pPr>
    </w:p>
    <w:p w14:paraId="31D2FB8F" w14:textId="77777777" w:rsidR="00AA5ED6" w:rsidRPr="00AA5ED6" w:rsidRDefault="00AA5ED6" w:rsidP="00AA5ED6">
      <w:pPr>
        <w:spacing w:line="276" w:lineRule="auto"/>
        <w:rPr>
          <w:rFonts w:ascii="Calibri" w:hAnsi="Calibri"/>
        </w:rPr>
      </w:pPr>
      <w:r w:rsidRPr="00AA5ED6">
        <w:rPr>
          <w:rFonts w:ascii="Calibri" w:hAnsi="Calibri"/>
        </w:rPr>
        <w:t>“We are Christ’s ambassadors” (2 Corinthians 5:20).</w:t>
      </w:r>
    </w:p>
    <w:p w14:paraId="060963AF" w14:textId="77777777" w:rsidR="00AA5ED6" w:rsidRPr="00AA5ED6" w:rsidRDefault="00AA5ED6" w:rsidP="00AA5ED6">
      <w:pPr>
        <w:spacing w:line="276" w:lineRule="auto"/>
        <w:rPr>
          <w:rFonts w:ascii="Calibri" w:hAnsi="Calibri"/>
        </w:rPr>
      </w:pPr>
    </w:p>
    <w:p w14:paraId="3141F609" w14:textId="2A80855C" w:rsidR="00AA5ED6" w:rsidRPr="00AA5ED6" w:rsidRDefault="00AA5ED6" w:rsidP="00AA5ED6">
      <w:pPr>
        <w:spacing w:line="276" w:lineRule="auto"/>
        <w:rPr>
          <w:rFonts w:ascii="Calibri" w:hAnsi="Calibri"/>
        </w:rPr>
      </w:pPr>
      <w:r w:rsidRPr="00AA5ED6">
        <w:rPr>
          <w:rFonts w:ascii="Calibri" w:hAnsi="Calibri"/>
        </w:rPr>
        <w:t xml:space="preserve">We represent Christ. Has somebody ever misrepresented you? Have you ever been misquoted on something or misrepresented? Maybe you have been down that road before. The </w:t>
      </w:r>
      <w:r w:rsidR="00E26D2C">
        <w:rPr>
          <w:rFonts w:ascii="Calibri" w:hAnsi="Calibri"/>
        </w:rPr>
        <w:t>S</w:t>
      </w:r>
      <w:r w:rsidRPr="00AA5ED6">
        <w:rPr>
          <w:rFonts w:ascii="Calibri" w:hAnsi="Calibri"/>
        </w:rPr>
        <w:t xml:space="preserve">cripture is telling us here that we don't want to misrepresent Jesus. We want people to see Jesus for who He is. Most of the time when people object to the Christian faith, it's not so much they object to Jesus as much as they object to us. Sometimes people say Christians are judgmental, Christians are hypocritical or dogmatic. What people think about us is a reflection of what people think about Jesus. We need to make sure that the decisions that we make, the way that we live our life is in humility, pointing people to who Jesus really is. We don't want to misrepresent Him. Jesus is amazing. He really is. </w:t>
      </w:r>
    </w:p>
    <w:p w14:paraId="4A88795B" w14:textId="77777777" w:rsidR="00AA5ED6" w:rsidRPr="00AA5ED6" w:rsidRDefault="00AA5ED6" w:rsidP="00AA5ED6">
      <w:pPr>
        <w:spacing w:line="276" w:lineRule="auto"/>
        <w:rPr>
          <w:rFonts w:ascii="Calibri" w:hAnsi="Calibri"/>
        </w:rPr>
      </w:pPr>
    </w:p>
    <w:p w14:paraId="70A479D6" w14:textId="77777777" w:rsidR="00AA5ED6" w:rsidRPr="00AA5ED6" w:rsidRDefault="00AA5ED6" w:rsidP="00AA5ED6">
      <w:pPr>
        <w:spacing w:line="276" w:lineRule="auto"/>
        <w:rPr>
          <w:rFonts w:ascii="Calibri" w:hAnsi="Calibri"/>
        </w:rPr>
      </w:pPr>
      <w:r w:rsidRPr="00AA5ED6">
        <w:rPr>
          <w:rFonts w:ascii="Calibri" w:hAnsi="Calibri"/>
        </w:rPr>
        <w:t>John the Baptist is talking a little bit more about his ministry:</w:t>
      </w:r>
    </w:p>
    <w:p w14:paraId="70E30884" w14:textId="77777777" w:rsidR="00AA5ED6" w:rsidRPr="00AA5ED6" w:rsidRDefault="00AA5ED6" w:rsidP="00AA5ED6">
      <w:pPr>
        <w:spacing w:line="276" w:lineRule="auto"/>
        <w:rPr>
          <w:rFonts w:ascii="Calibri" w:hAnsi="Calibri"/>
        </w:rPr>
      </w:pPr>
    </w:p>
    <w:p w14:paraId="50CAA0DF" w14:textId="77777777" w:rsidR="00AA5ED6" w:rsidRPr="00AA5ED6" w:rsidRDefault="00AA5ED6" w:rsidP="00AA5ED6">
      <w:pPr>
        <w:spacing w:line="276" w:lineRule="auto"/>
        <w:rPr>
          <w:rFonts w:ascii="Calibri" w:hAnsi="Calibri"/>
        </w:rPr>
      </w:pPr>
      <w:r w:rsidRPr="00AA5ED6">
        <w:rPr>
          <w:rFonts w:ascii="Calibri" w:hAnsi="Calibri"/>
        </w:rPr>
        <w:t>“You yourselves were there when I made it public that I was not the Messiah but simply the one sent ahead of him to get things ready. The one who gets the bride is, by definition, the bridegroom. And the bridegroom’s friend, his ‘best man’—that’s me—in place at his side where he can hear every word, is genuinely happy. How could he be jealous when he knows that the wedding is finished, and the marriage is off to a good start?” (John 3:27-29).</w:t>
      </w:r>
    </w:p>
    <w:p w14:paraId="088A5AAA" w14:textId="77777777" w:rsidR="00AA5ED6" w:rsidRPr="00AA5ED6" w:rsidRDefault="00AA5ED6" w:rsidP="00AA5ED6">
      <w:pPr>
        <w:spacing w:line="276" w:lineRule="auto"/>
        <w:rPr>
          <w:rFonts w:ascii="Calibri" w:hAnsi="Calibri"/>
        </w:rPr>
      </w:pPr>
    </w:p>
    <w:p w14:paraId="3EC4E275" w14:textId="6D7D5B3C" w:rsidR="00AA5ED6" w:rsidRPr="00AA5ED6" w:rsidRDefault="00AA5ED6" w:rsidP="00AA5ED6">
      <w:pPr>
        <w:spacing w:line="276" w:lineRule="auto"/>
        <w:rPr>
          <w:rFonts w:ascii="Calibri" w:hAnsi="Calibri"/>
        </w:rPr>
      </w:pPr>
      <w:r w:rsidRPr="00AA5ED6">
        <w:rPr>
          <w:rFonts w:ascii="Calibri" w:hAnsi="Calibri"/>
        </w:rPr>
        <w:t xml:space="preserve">John the Baptist says, “I'm just the best man at the wedding. I'm just an attendant. I'm not the bridegroom. I'm just there rejoicing in the fact.” Notice he says, “I'm joyful.” John the Baptist is </w:t>
      </w:r>
      <w:r w:rsidR="00081E79">
        <w:rPr>
          <w:rFonts w:ascii="Calibri" w:hAnsi="Calibri"/>
        </w:rPr>
        <w:t>saying</w:t>
      </w:r>
      <w:r w:rsidRPr="00AA5ED6">
        <w:rPr>
          <w:rFonts w:ascii="Calibri" w:hAnsi="Calibri"/>
        </w:rPr>
        <w:t xml:space="preserve">, “I love it when people follow Jesus. Because if I got to have a little bit of influence in their life, that's what I'm totally here for.” </w:t>
      </w:r>
    </w:p>
    <w:p w14:paraId="22306CE9" w14:textId="77777777" w:rsidR="00AA5ED6" w:rsidRPr="00AA5ED6" w:rsidRDefault="00AA5ED6" w:rsidP="00AA5ED6">
      <w:pPr>
        <w:spacing w:line="276" w:lineRule="auto"/>
        <w:rPr>
          <w:rFonts w:ascii="Calibri" w:hAnsi="Calibri"/>
        </w:rPr>
      </w:pPr>
    </w:p>
    <w:p w14:paraId="19B55D3E" w14:textId="77777777" w:rsidR="00081E79" w:rsidRDefault="00AA5ED6" w:rsidP="00AA5ED6">
      <w:pPr>
        <w:spacing w:line="276" w:lineRule="auto"/>
        <w:rPr>
          <w:rFonts w:ascii="Calibri" w:hAnsi="Calibri"/>
        </w:rPr>
      </w:pPr>
      <w:r w:rsidRPr="00AA5ED6">
        <w:rPr>
          <w:rFonts w:ascii="Calibri" w:hAnsi="Calibri"/>
        </w:rPr>
        <w:t xml:space="preserve">How weird would it be if you went to a wedding and when everybody left, everybody was talking about the mother of the bride? Would that be a little unusual? What about if you went to a wedding and everybody talked about the bridesmaids, but they didn't say anything about the bride? That would be odd. What if the best man stole the show at the wedding? He was the guy on the dance floor and everybody was looking at him and nobody was looking at the bride. You would go, “That's messed up. Don't mess up my wedding.” </w:t>
      </w:r>
    </w:p>
    <w:p w14:paraId="3050FFB4" w14:textId="77777777" w:rsidR="00081E79" w:rsidRDefault="00081E79" w:rsidP="00AA5ED6">
      <w:pPr>
        <w:spacing w:line="276" w:lineRule="auto"/>
        <w:rPr>
          <w:rFonts w:ascii="Calibri" w:hAnsi="Calibri"/>
        </w:rPr>
      </w:pPr>
    </w:p>
    <w:p w14:paraId="5E4D4C05" w14:textId="77777777" w:rsidR="00081E79" w:rsidRDefault="00AA5ED6" w:rsidP="00AA5ED6">
      <w:pPr>
        <w:spacing w:line="276" w:lineRule="auto"/>
        <w:rPr>
          <w:rFonts w:ascii="Calibri" w:hAnsi="Calibri"/>
        </w:rPr>
      </w:pPr>
      <w:r w:rsidRPr="00AA5ED6">
        <w:rPr>
          <w:rFonts w:ascii="Calibri" w:hAnsi="Calibri"/>
        </w:rPr>
        <w:t xml:space="preserve">John the Baptist says, “I'm just an attendant. I'm just the best man. Because really, my job is to point people to Him, not for me to receive all the accolades.” </w:t>
      </w:r>
    </w:p>
    <w:p w14:paraId="4400BB0C" w14:textId="77777777" w:rsidR="00081E79" w:rsidRDefault="00081E79" w:rsidP="00AA5ED6">
      <w:pPr>
        <w:spacing w:line="276" w:lineRule="auto"/>
        <w:rPr>
          <w:rFonts w:ascii="Calibri" w:hAnsi="Calibri"/>
        </w:rPr>
      </w:pPr>
    </w:p>
    <w:p w14:paraId="5763DF8C" w14:textId="5683C7E9" w:rsidR="00AA5ED6" w:rsidRPr="00AA5ED6" w:rsidRDefault="00AA5ED6" w:rsidP="00AA5ED6">
      <w:pPr>
        <w:spacing w:line="276" w:lineRule="auto"/>
        <w:rPr>
          <w:rFonts w:ascii="Calibri" w:hAnsi="Calibri"/>
        </w:rPr>
      </w:pPr>
      <w:r w:rsidRPr="00AA5ED6">
        <w:rPr>
          <w:rFonts w:ascii="Calibri" w:hAnsi="Calibri"/>
        </w:rPr>
        <w:t xml:space="preserve">That requires humility in our life. If you're going to walk with Jesus, you </w:t>
      </w:r>
      <w:r w:rsidR="00577174">
        <w:rPr>
          <w:rFonts w:ascii="Calibri" w:hAnsi="Calibri"/>
        </w:rPr>
        <w:t>must</w:t>
      </w:r>
      <w:r w:rsidRPr="00AA5ED6">
        <w:rPr>
          <w:rFonts w:ascii="Calibri" w:hAnsi="Calibri"/>
        </w:rPr>
        <w:t xml:space="preserve"> have humility in your life. You </w:t>
      </w:r>
      <w:r w:rsidR="00577174">
        <w:rPr>
          <w:rFonts w:ascii="Calibri" w:hAnsi="Calibri"/>
        </w:rPr>
        <w:t>have</w:t>
      </w:r>
      <w:r w:rsidRPr="00AA5ED6">
        <w:rPr>
          <w:rFonts w:ascii="Calibri" w:hAnsi="Calibri"/>
        </w:rPr>
        <w:t xml:space="preserve"> </w:t>
      </w:r>
      <w:r w:rsidR="0097587B">
        <w:rPr>
          <w:rFonts w:ascii="Calibri" w:hAnsi="Calibri"/>
        </w:rPr>
        <w:t xml:space="preserve">to </w:t>
      </w:r>
      <w:r w:rsidRPr="00AA5ED6">
        <w:rPr>
          <w:rFonts w:ascii="Calibri" w:hAnsi="Calibri"/>
        </w:rPr>
        <w:t>say, “It’s Him first and me second.” Not</w:t>
      </w:r>
      <w:r w:rsidR="00577174">
        <w:rPr>
          <w:rFonts w:ascii="Calibri" w:hAnsi="Calibri"/>
        </w:rPr>
        <w:t>, “M</w:t>
      </w:r>
      <w:r w:rsidRPr="00AA5ED6">
        <w:rPr>
          <w:rFonts w:ascii="Calibri" w:hAnsi="Calibri"/>
        </w:rPr>
        <w:t xml:space="preserve">e first and then I need Jesus to do a bunch of things for me. Jesus, here's my list.” No. We got it all backwards. </w:t>
      </w:r>
    </w:p>
    <w:p w14:paraId="2D83EC88" w14:textId="77777777" w:rsidR="00AA5ED6" w:rsidRPr="00AA5ED6" w:rsidRDefault="00AA5ED6" w:rsidP="00AA5ED6">
      <w:pPr>
        <w:spacing w:line="276" w:lineRule="auto"/>
        <w:rPr>
          <w:rFonts w:ascii="Calibri" w:hAnsi="Calibri"/>
        </w:rPr>
      </w:pPr>
    </w:p>
    <w:p w14:paraId="3915DBBF" w14:textId="0169BD6C" w:rsidR="00AA5ED6" w:rsidRPr="00AA5ED6" w:rsidRDefault="00AA5ED6" w:rsidP="00AA5ED6">
      <w:pPr>
        <w:spacing w:line="276" w:lineRule="auto"/>
        <w:rPr>
          <w:rFonts w:ascii="Calibri" w:hAnsi="Calibri"/>
        </w:rPr>
      </w:pPr>
      <w:r w:rsidRPr="00AA5ED6">
        <w:rPr>
          <w:rFonts w:ascii="Calibri" w:hAnsi="Calibri"/>
        </w:rPr>
        <w:t>The story unfolds a little further:</w:t>
      </w:r>
    </w:p>
    <w:p w14:paraId="169C0D06" w14:textId="77777777" w:rsidR="00AA5ED6" w:rsidRPr="00AA5ED6" w:rsidRDefault="00AA5ED6" w:rsidP="00AA5ED6">
      <w:pPr>
        <w:spacing w:line="276" w:lineRule="auto"/>
        <w:rPr>
          <w:rFonts w:ascii="Calibri" w:hAnsi="Calibri"/>
        </w:rPr>
      </w:pPr>
    </w:p>
    <w:p w14:paraId="7BAC6276" w14:textId="77777777" w:rsidR="00AA5ED6" w:rsidRPr="00AA5ED6" w:rsidRDefault="00AA5ED6" w:rsidP="00AA5ED6">
      <w:pPr>
        <w:spacing w:line="276" w:lineRule="auto"/>
        <w:rPr>
          <w:rFonts w:ascii="Calibri" w:hAnsi="Calibri"/>
        </w:rPr>
      </w:pPr>
      <w:r w:rsidRPr="00AA5ED6">
        <w:rPr>
          <w:rFonts w:ascii="Calibri" w:hAnsi="Calibri"/>
        </w:rPr>
        <w:t>“In those days Jesus came from Nazareth in Galilee and was baptized in the Jordan by John.  As soon as he came up out of the water, he saw the heavens being torn open and the Spirit descending on him like a dove. And a voice came from heaven: ‘You are my beloved Son; with you I am well pleased.’ Immediately the Spirit drove him into the wilderness” (Mark 1:9-11).</w:t>
      </w:r>
    </w:p>
    <w:p w14:paraId="1F4A4D6B" w14:textId="77777777" w:rsidR="00AA5ED6" w:rsidRPr="00AA5ED6" w:rsidRDefault="00AA5ED6" w:rsidP="00AA5ED6">
      <w:pPr>
        <w:spacing w:line="276" w:lineRule="auto"/>
        <w:rPr>
          <w:rFonts w:ascii="Calibri" w:hAnsi="Calibri"/>
        </w:rPr>
      </w:pPr>
    </w:p>
    <w:p w14:paraId="0088C1CA" w14:textId="6EF708D2" w:rsidR="00AA5ED6" w:rsidRPr="00AA5ED6" w:rsidRDefault="00AA5ED6" w:rsidP="00AA5ED6">
      <w:pPr>
        <w:spacing w:line="276" w:lineRule="auto"/>
        <w:rPr>
          <w:rFonts w:ascii="Calibri" w:hAnsi="Calibri"/>
        </w:rPr>
      </w:pPr>
      <w:r w:rsidRPr="00AA5ED6">
        <w:rPr>
          <w:rFonts w:ascii="Calibri" w:hAnsi="Calibri"/>
        </w:rPr>
        <w:t xml:space="preserve">A lot of stuff going on right there in those few verses. The </w:t>
      </w:r>
      <w:r w:rsidR="00081E79">
        <w:rPr>
          <w:rFonts w:ascii="Calibri" w:hAnsi="Calibri"/>
        </w:rPr>
        <w:t>S</w:t>
      </w:r>
      <w:r w:rsidRPr="00AA5ED6">
        <w:rPr>
          <w:rFonts w:ascii="Calibri" w:hAnsi="Calibri"/>
        </w:rPr>
        <w:t>cripture tells us:</w:t>
      </w:r>
    </w:p>
    <w:p w14:paraId="197F138A" w14:textId="77777777" w:rsidR="00AA5ED6" w:rsidRPr="00AA5ED6" w:rsidRDefault="00AA5ED6" w:rsidP="00AA5ED6">
      <w:pPr>
        <w:spacing w:line="276" w:lineRule="auto"/>
        <w:rPr>
          <w:rFonts w:ascii="Calibri" w:hAnsi="Calibri"/>
        </w:rPr>
      </w:pPr>
    </w:p>
    <w:p w14:paraId="3B1D4E9B" w14:textId="77777777" w:rsidR="00AA5ED6" w:rsidRPr="00AA5ED6" w:rsidRDefault="00AA5ED6" w:rsidP="00AA5ED6">
      <w:pPr>
        <w:spacing w:line="276" w:lineRule="auto"/>
        <w:rPr>
          <w:rFonts w:ascii="Calibri" w:hAnsi="Calibri"/>
          <w:b/>
          <w:bCs/>
        </w:rPr>
      </w:pPr>
      <w:r w:rsidRPr="00AA5ED6">
        <w:rPr>
          <w:rFonts w:ascii="Calibri" w:hAnsi="Calibri"/>
          <w:b/>
          <w:bCs/>
        </w:rPr>
        <w:t>3. I must YIELD to the Spirit.</w:t>
      </w:r>
    </w:p>
    <w:p w14:paraId="6E5D5B7F" w14:textId="77777777" w:rsidR="00AA5ED6" w:rsidRPr="00AA5ED6" w:rsidRDefault="00AA5ED6" w:rsidP="00AA5ED6">
      <w:pPr>
        <w:spacing w:line="276" w:lineRule="auto"/>
        <w:rPr>
          <w:rFonts w:ascii="Calibri" w:hAnsi="Calibri"/>
        </w:rPr>
      </w:pPr>
    </w:p>
    <w:p w14:paraId="0E8C0EBA" w14:textId="6BAE9D00" w:rsidR="00AA5ED6" w:rsidRPr="00AA5ED6" w:rsidRDefault="00AA5ED6" w:rsidP="00AA5ED6">
      <w:pPr>
        <w:spacing w:line="276" w:lineRule="auto"/>
        <w:rPr>
          <w:rFonts w:ascii="Calibri" w:hAnsi="Calibri"/>
        </w:rPr>
      </w:pPr>
      <w:r w:rsidRPr="00AA5ED6">
        <w:rPr>
          <w:rFonts w:ascii="Calibri" w:hAnsi="Calibri"/>
        </w:rPr>
        <w:t>At the baptism of Jesus, you have the Trinity. You have the Father (“this is my Son in whom I'm well pleased”), you have the Son who's getting baptized, and then you have the Holy Spirit descending upon Jesus in the form of a dove. Sometimes people ask, “Where is the Trinity in the Bible?” There</w:t>
      </w:r>
      <w:r w:rsidR="00081E79">
        <w:rPr>
          <w:rFonts w:ascii="Calibri" w:hAnsi="Calibri"/>
        </w:rPr>
        <w:t xml:space="preserve"> are</w:t>
      </w:r>
      <w:r w:rsidRPr="00AA5ED6">
        <w:rPr>
          <w:rFonts w:ascii="Calibri" w:hAnsi="Calibri"/>
        </w:rPr>
        <w:t xml:space="preserve"> a lot of examples, but here</w:t>
      </w:r>
      <w:r w:rsidR="00081E79">
        <w:rPr>
          <w:rFonts w:ascii="Calibri" w:hAnsi="Calibri"/>
        </w:rPr>
        <w:t xml:space="preserve"> i</w:t>
      </w:r>
      <w:r w:rsidRPr="00AA5ED6">
        <w:rPr>
          <w:rFonts w:ascii="Calibri" w:hAnsi="Calibri"/>
        </w:rPr>
        <w:t>s a very good one right here. Father, Son, and Spirit</w:t>
      </w:r>
      <w:r w:rsidR="00577174">
        <w:rPr>
          <w:rFonts w:ascii="Calibri" w:hAnsi="Calibri"/>
        </w:rPr>
        <w:t xml:space="preserve"> – t</w:t>
      </w:r>
      <w:r w:rsidRPr="00AA5ED6">
        <w:rPr>
          <w:rFonts w:ascii="Calibri" w:hAnsi="Calibri"/>
        </w:rPr>
        <w:t xml:space="preserve">hey're all the same and yet they're all different. It's God the Father, God the Son, and God the Holy Spirit. They're all there at the inauguration of Jesus' public ministry. </w:t>
      </w:r>
    </w:p>
    <w:p w14:paraId="2E1DA527" w14:textId="77777777" w:rsidR="00AA5ED6" w:rsidRPr="00AA5ED6" w:rsidRDefault="00AA5ED6" w:rsidP="00AA5ED6">
      <w:pPr>
        <w:spacing w:line="276" w:lineRule="auto"/>
        <w:rPr>
          <w:rFonts w:ascii="Calibri" w:hAnsi="Calibri"/>
        </w:rPr>
      </w:pPr>
    </w:p>
    <w:p w14:paraId="425589C2" w14:textId="77777777" w:rsidR="00AA5ED6" w:rsidRPr="00AA5ED6" w:rsidRDefault="00AA5ED6" w:rsidP="00AA5ED6">
      <w:pPr>
        <w:spacing w:line="276" w:lineRule="auto"/>
        <w:rPr>
          <w:rFonts w:ascii="Calibri" w:hAnsi="Calibri"/>
        </w:rPr>
      </w:pPr>
      <w:r w:rsidRPr="00AA5ED6">
        <w:rPr>
          <w:rFonts w:ascii="Calibri" w:hAnsi="Calibri"/>
        </w:rPr>
        <w:t xml:space="preserve">Jesus is now 30 years old and He's about to start all the healing, all the miracles, all the teachings, all that helping people, and all that stuff. That comes after this. For three years, Jesus has a public ministry. Before that, He was just a dude that was still the Son of God, but He was waiting for God to open that door and for Him to begin that ministry. He still was sinless, He was still faithful, He was still godly, all those kinds of things. But a turning point happened here at the age of 30 where God says, “Now it's time for the public ministry,” and He's baptized to open that door. Jesus is full of the Holy Spirit. </w:t>
      </w:r>
    </w:p>
    <w:p w14:paraId="6692A0FB" w14:textId="77777777" w:rsidR="00AA5ED6" w:rsidRPr="00AA5ED6" w:rsidRDefault="00AA5ED6" w:rsidP="00AA5ED6">
      <w:pPr>
        <w:spacing w:line="276" w:lineRule="auto"/>
        <w:rPr>
          <w:rFonts w:ascii="Calibri" w:hAnsi="Calibri"/>
        </w:rPr>
      </w:pPr>
    </w:p>
    <w:p w14:paraId="22369E4B" w14:textId="77777777" w:rsidR="00AA5ED6" w:rsidRPr="00AA5ED6" w:rsidRDefault="00AA5ED6" w:rsidP="00AA5ED6">
      <w:pPr>
        <w:spacing w:line="276" w:lineRule="auto"/>
        <w:rPr>
          <w:rFonts w:ascii="Calibri" w:hAnsi="Calibri"/>
        </w:rPr>
      </w:pPr>
      <w:r w:rsidRPr="00AA5ED6">
        <w:rPr>
          <w:rFonts w:ascii="Calibri" w:hAnsi="Calibri"/>
        </w:rPr>
        <w:t xml:space="preserve">He's about to be tempted in the wilderness. We'll get to that in just a minute. </w:t>
      </w:r>
    </w:p>
    <w:p w14:paraId="2463664F" w14:textId="77777777" w:rsidR="00AA5ED6" w:rsidRPr="00AA5ED6" w:rsidRDefault="00AA5ED6" w:rsidP="00AA5ED6">
      <w:pPr>
        <w:spacing w:line="276" w:lineRule="auto"/>
        <w:rPr>
          <w:rFonts w:ascii="Calibri" w:hAnsi="Calibri"/>
        </w:rPr>
      </w:pPr>
    </w:p>
    <w:p w14:paraId="1458ADFB" w14:textId="1899285D" w:rsidR="00AA5ED6" w:rsidRPr="00AA5ED6" w:rsidRDefault="00AA5ED6" w:rsidP="00AA5ED6">
      <w:pPr>
        <w:spacing w:line="276" w:lineRule="auto"/>
        <w:rPr>
          <w:rFonts w:ascii="Calibri" w:hAnsi="Calibri"/>
        </w:rPr>
      </w:pPr>
      <w:r w:rsidRPr="00AA5ED6">
        <w:rPr>
          <w:rFonts w:ascii="Calibri" w:hAnsi="Calibri"/>
        </w:rPr>
        <w:t xml:space="preserve">But what I want you to see right here is that the Holy Spirit descended upon Jesus at the beginning of His ministry. If you're going to follow Christ, if you're going to do God's purpose for your life, you have to yield to the Holy Spirit. You </w:t>
      </w:r>
      <w:r w:rsidR="00081E79">
        <w:rPr>
          <w:rFonts w:ascii="Calibri" w:hAnsi="Calibri"/>
        </w:rPr>
        <w:t>have</w:t>
      </w:r>
      <w:r w:rsidRPr="00AA5ED6">
        <w:rPr>
          <w:rFonts w:ascii="Calibri" w:hAnsi="Calibri"/>
        </w:rPr>
        <w:t xml:space="preserve"> to do it. You </w:t>
      </w:r>
      <w:r w:rsidR="00081E79">
        <w:rPr>
          <w:rFonts w:ascii="Calibri" w:hAnsi="Calibri"/>
        </w:rPr>
        <w:t xml:space="preserve">have </w:t>
      </w:r>
      <w:r w:rsidRPr="00AA5ED6">
        <w:rPr>
          <w:rFonts w:ascii="Calibri" w:hAnsi="Calibri"/>
        </w:rPr>
        <w:t xml:space="preserve">to yield to Him. The Holy Spirit is God's divine enablement, God's divine power source through which we bear fruit, </w:t>
      </w:r>
      <w:r w:rsidRPr="00AA5ED6">
        <w:rPr>
          <w:rFonts w:ascii="Calibri" w:hAnsi="Calibri"/>
        </w:rPr>
        <w:lastRenderedPageBreak/>
        <w:t xml:space="preserve">through which we experience joy, and through which we have spiritual power. Maybe you've heard of the fruit of the Spirit – peace, joy, love, kindness, goodness, faithfulness, gentleness, self-control. Where does </w:t>
      </w:r>
      <w:r w:rsidR="00081E79">
        <w:rPr>
          <w:rFonts w:ascii="Calibri" w:hAnsi="Calibri"/>
        </w:rPr>
        <w:t xml:space="preserve">all </w:t>
      </w:r>
      <w:r w:rsidRPr="00AA5ED6">
        <w:rPr>
          <w:rFonts w:ascii="Calibri" w:hAnsi="Calibri"/>
        </w:rPr>
        <w:t xml:space="preserve">that come from? The Holy Spirit. That's the Holy Spirit working in me. I didn't come up with that. That's the fruit of God. What about spiritual giftings? That's the work of the Holy Spirit. That's not just me. That's Him. What about power, strength, and tenacity? Where does that come from? The Holy Spirit. </w:t>
      </w:r>
    </w:p>
    <w:p w14:paraId="29174263" w14:textId="77777777" w:rsidR="00AA5ED6" w:rsidRPr="00AA5ED6" w:rsidRDefault="00AA5ED6" w:rsidP="00AA5ED6">
      <w:pPr>
        <w:spacing w:line="276" w:lineRule="auto"/>
        <w:rPr>
          <w:rFonts w:ascii="Calibri" w:hAnsi="Calibri"/>
        </w:rPr>
      </w:pPr>
    </w:p>
    <w:p w14:paraId="4CD5D351" w14:textId="07CCED67" w:rsidR="0035252D" w:rsidRDefault="00AA5ED6" w:rsidP="00AA5ED6">
      <w:pPr>
        <w:spacing w:line="276" w:lineRule="auto"/>
        <w:rPr>
          <w:rFonts w:ascii="Calibri" w:hAnsi="Calibri"/>
        </w:rPr>
      </w:pPr>
      <w:r w:rsidRPr="00AA5ED6">
        <w:rPr>
          <w:rFonts w:ascii="Calibri" w:hAnsi="Calibri"/>
        </w:rPr>
        <w:t xml:space="preserve">A lot of Christians get so focused on trying to do things for God that they forget about allowing the Spirit to work in and through their life. I talk to non-believing people sometimes, atheists or agnostics, and </w:t>
      </w:r>
      <w:r w:rsidR="00081E79">
        <w:rPr>
          <w:rFonts w:ascii="Calibri" w:hAnsi="Calibri"/>
        </w:rPr>
        <w:t>they say</w:t>
      </w:r>
      <w:r w:rsidRPr="00AA5ED6">
        <w:rPr>
          <w:rFonts w:ascii="Calibri" w:hAnsi="Calibri"/>
        </w:rPr>
        <w:t>, “Ryan, the Christian life is impossible. Why would I want to even try?” I</w:t>
      </w:r>
      <w:r w:rsidR="00081E79">
        <w:rPr>
          <w:rFonts w:ascii="Calibri" w:hAnsi="Calibri"/>
        </w:rPr>
        <w:t xml:space="preserve"> say</w:t>
      </w:r>
      <w:r w:rsidRPr="00AA5ED6">
        <w:rPr>
          <w:rFonts w:ascii="Calibri" w:hAnsi="Calibri"/>
        </w:rPr>
        <w:t>, “You know what, you're exactly right. Apart from the Holy Spirit, me doing it in my own strength, absolutely</w:t>
      </w:r>
      <w:r w:rsidR="00081E79">
        <w:rPr>
          <w:rFonts w:ascii="Calibri" w:hAnsi="Calibri"/>
        </w:rPr>
        <w:t xml:space="preserve"> </w:t>
      </w:r>
      <w:r w:rsidRPr="00AA5ED6">
        <w:rPr>
          <w:rFonts w:ascii="Calibri" w:hAnsi="Calibri"/>
        </w:rPr>
        <w:t xml:space="preserve">the Christian life is impossible.” That's why we have to rely on Him. I have to yield to the Holy Spirit. “Holy Spirit, what do you want for me? Holy Spirit, where are you leading? Holy Spirit, what do you want for me?” That's the key that unlocks the rest of your life. I don't want you to live your life for Christ. I want Christ to live His life through you. </w:t>
      </w:r>
    </w:p>
    <w:p w14:paraId="4959743C" w14:textId="77777777" w:rsidR="0035252D" w:rsidRDefault="0035252D" w:rsidP="00AA5ED6">
      <w:pPr>
        <w:spacing w:line="276" w:lineRule="auto"/>
        <w:rPr>
          <w:rFonts w:ascii="Calibri" w:hAnsi="Calibri"/>
        </w:rPr>
      </w:pPr>
    </w:p>
    <w:p w14:paraId="3ED776E4" w14:textId="4218B80C" w:rsidR="00AA5ED6" w:rsidRPr="00AA5ED6" w:rsidRDefault="00AA5ED6" w:rsidP="00AA5ED6">
      <w:pPr>
        <w:spacing w:line="276" w:lineRule="auto"/>
        <w:rPr>
          <w:rFonts w:ascii="Calibri" w:hAnsi="Calibri"/>
        </w:rPr>
      </w:pPr>
      <w:r w:rsidRPr="00AA5ED6">
        <w:rPr>
          <w:rFonts w:ascii="Calibri" w:hAnsi="Calibri"/>
        </w:rPr>
        <w:t xml:space="preserve">I think that's what Galatians 2:20 is talking about. It's not about me trying to work harder for Jesus. It's about the Spirit of God working in me and giving me the new nature, the new desires, new ambitions, a new focus, and so many other things. </w:t>
      </w:r>
    </w:p>
    <w:p w14:paraId="6AF8D04F" w14:textId="77777777" w:rsidR="00AA5ED6" w:rsidRPr="00AA5ED6" w:rsidRDefault="00AA5ED6" w:rsidP="00AA5ED6">
      <w:pPr>
        <w:spacing w:line="276" w:lineRule="auto"/>
        <w:rPr>
          <w:rFonts w:ascii="Calibri" w:hAnsi="Calibri"/>
        </w:rPr>
      </w:pPr>
    </w:p>
    <w:p w14:paraId="665C4B7A" w14:textId="77777777" w:rsidR="00AA5ED6" w:rsidRPr="00AA5ED6" w:rsidRDefault="00AA5ED6" w:rsidP="00AA5ED6">
      <w:pPr>
        <w:spacing w:line="276" w:lineRule="auto"/>
        <w:rPr>
          <w:rFonts w:ascii="Calibri" w:hAnsi="Calibri"/>
          <w:b/>
          <w:bCs/>
        </w:rPr>
      </w:pPr>
      <w:r w:rsidRPr="00AA5ED6">
        <w:rPr>
          <w:rFonts w:ascii="Calibri" w:hAnsi="Calibri"/>
          <w:b/>
          <w:bCs/>
        </w:rPr>
        <w:t>4. I must STOP falling into temptation.</w:t>
      </w:r>
    </w:p>
    <w:p w14:paraId="7DC86CFF" w14:textId="77777777" w:rsidR="00AA5ED6" w:rsidRPr="00AA5ED6" w:rsidRDefault="00AA5ED6" w:rsidP="00AA5ED6">
      <w:pPr>
        <w:spacing w:line="276" w:lineRule="auto"/>
        <w:rPr>
          <w:rFonts w:ascii="Calibri" w:hAnsi="Calibri"/>
        </w:rPr>
      </w:pPr>
    </w:p>
    <w:p w14:paraId="0D0A5F23" w14:textId="64735CA2" w:rsidR="00AA5ED6" w:rsidRPr="00AA5ED6" w:rsidRDefault="00AA5ED6" w:rsidP="00AA5ED6">
      <w:pPr>
        <w:spacing w:line="276" w:lineRule="auto"/>
        <w:rPr>
          <w:rFonts w:ascii="Calibri" w:hAnsi="Calibri"/>
        </w:rPr>
      </w:pPr>
      <w:r w:rsidRPr="00AA5ED6">
        <w:rPr>
          <w:rFonts w:ascii="Calibri" w:hAnsi="Calibri"/>
        </w:rPr>
        <w:t>Notice here, Jesus is both filled with the Spirit and He's tempted</w:t>
      </w:r>
      <w:r w:rsidR="00081E79">
        <w:rPr>
          <w:rFonts w:ascii="Calibri" w:hAnsi="Calibri"/>
        </w:rPr>
        <w:t>:</w:t>
      </w:r>
      <w:r w:rsidRPr="00AA5ED6">
        <w:rPr>
          <w:rFonts w:ascii="Calibri" w:hAnsi="Calibri"/>
        </w:rPr>
        <w:t xml:space="preserve"> </w:t>
      </w:r>
    </w:p>
    <w:p w14:paraId="61F075CA" w14:textId="77777777" w:rsidR="00AA5ED6" w:rsidRPr="00AA5ED6" w:rsidRDefault="00AA5ED6" w:rsidP="00AA5ED6">
      <w:pPr>
        <w:spacing w:line="276" w:lineRule="auto"/>
        <w:rPr>
          <w:rFonts w:ascii="Calibri" w:hAnsi="Calibri"/>
        </w:rPr>
      </w:pPr>
    </w:p>
    <w:p w14:paraId="60E3A970" w14:textId="77777777" w:rsidR="00AA5ED6" w:rsidRPr="00AA5ED6" w:rsidRDefault="00AA5ED6" w:rsidP="00AA5ED6">
      <w:pPr>
        <w:spacing w:line="276" w:lineRule="auto"/>
        <w:rPr>
          <w:rFonts w:ascii="Calibri" w:hAnsi="Calibri"/>
        </w:rPr>
      </w:pPr>
      <w:r w:rsidRPr="00AA5ED6">
        <w:rPr>
          <w:rFonts w:ascii="Calibri" w:hAnsi="Calibri"/>
        </w:rPr>
        <w:t>“He was in the wilderness forty days, being tempted by Satan. He was with the wild animals, and the angels were serving him” (Mark 1:13).</w:t>
      </w:r>
    </w:p>
    <w:p w14:paraId="18E80C79" w14:textId="77777777" w:rsidR="00AA5ED6" w:rsidRPr="00AA5ED6" w:rsidRDefault="00AA5ED6" w:rsidP="00AA5ED6">
      <w:pPr>
        <w:spacing w:line="276" w:lineRule="auto"/>
        <w:rPr>
          <w:rFonts w:ascii="Calibri" w:hAnsi="Calibri"/>
        </w:rPr>
      </w:pPr>
    </w:p>
    <w:p w14:paraId="19334F2F" w14:textId="77777777" w:rsidR="00AA5ED6" w:rsidRPr="00AA5ED6" w:rsidRDefault="00AA5ED6" w:rsidP="00AA5ED6">
      <w:pPr>
        <w:spacing w:line="276" w:lineRule="auto"/>
        <w:rPr>
          <w:rFonts w:ascii="Calibri" w:hAnsi="Calibri"/>
        </w:rPr>
      </w:pPr>
      <w:r w:rsidRPr="00AA5ED6">
        <w:rPr>
          <w:rFonts w:ascii="Calibri" w:hAnsi="Calibri"/>
        </w:rPr>
        <w:t>You see the Spirit of God descends upon Jesus at the baptism. Right after that, He's led by the Spirit, He's in step with the Spirit, and He goes into the wilderness and He's tempted. Here's what I want you to see: The Holy Spirit is with you in the good times and the bad times. The Holy Spirit is with you when you're on the mountaintop (“I just got baptized, I feel so spiritual”) and also when you're in the depths of despair, in the wilderness.</w:t>
      </w:r>
    </w:p>
    <w:p w14:paraId="60716DA7" w14:textId="77777777" w:rsidR="00AA5ED6" w:rsidRPr="00AA5ED6" w:rsidRDefault="00AA5ED6" w:rsidP="00AA5ED6">
      <w:pPr>
        <w:spacing w:line="276" w:lineRule="auto"/>
        <w:rPr>
          <w:rFonts w:ascii="Calibri" w:hAnsi="Calibri"/>
        </w:rPr>
      </w:pPr>
    </w:p>
    <w:p w14:paraId="7A88869E" w14:textId="46C48E6E" w:rsidR="00AA5ED6" w:rsidRPr="00AA5ED6" w:rsidRDefault="00AA5ED6" w:rsidP="00AA5ED6">
      <w:pPr>
        <w:spacing w:line="276" w:lineRule="auto"/>
        <w:rPr>
          <w:rFonts w:ascii="Calibri" w:hAnsi="Calibri"/>
        </w:rPr>
      </w:pPr>
      <w:r w:rsidRPr="00AA5ED6">
        <w:rPr>
          <w:rFonts w:ascii="Calibri" w:hAnsi="Calibri"/>
        </w:rPr>
        <w:t xml:space="preserve">“Wilderness” is a generous term. Actually the Judean wilderness is not a wilderness. It's actually a desert. If you read Matthew 4 (it's recorded also in Luke), you see more detail about Jesus' experience in the wilderness where He's tempted. This is where Jesus is tempted by Satan while He's fasting for 40 days and nights. </w:t>
      </w:r>
    </w:p>
    <w:p w14:paraId="62A14B44" w14:textId="77777777" w:rsidR="00AA5ED6" w:rsidRPr="00AA5ED6" w:rsidRDefault="00AA5ED6" w:rsidP="00AA5ED6">
      <w:pPr>
        <w:spacing w:line="276" w:lineRule="auto"/>
        <w:rPr>
          <w:rFonts w:ascii="Calibri" w:hAnsi="Calibri"/>
        </w:rPr>
      </w:pPr>
    </w:p>
    <w:p w14:paraId="108D265A" w14:textId="77777777" w:rsidR="00081E79" w:rsidRDefault="00AA5ED6" w:rsidP="00AA5ED6">
      <w:pPr>
        <w:spacing w:line="276" w:lineRule="auto"/>
        <w:rPr>
          <w:rFonts w:ascii="Calibri" w:hAnsi="Calibri"/>
        </w:rPr>
      </w:pPr>
      <w:r w:rsidRPr="00AA5ED6">
        <w:rPr>
          <w:rFonts w:ascii="Calibri" w:hAnsi="Calibri"/>
        </w:rPr>
        <w:t>The devil knows when you’re weakest. The devil knows when you're the most vulnerable. The devil knows the perfect time to try to mess you up. When you haven't been eating, and you're all alone, and you're in a dirty, stinky, filthy desert, what a great time to fall into temptation. The devil knows that. He comes to Jesus and he begins to try to get Jesus to worship him and alter the plan that God has for Him. Jesus says</w:t>
      </w:r>
      <w:r w:rsidR="00081E79">
        <w:rPr>
          <w:rFonts w:ascii="Calibri" w:hAnsi="Calibri"/>
        </w:rPr>
        <w:t xml:space="preserve">, “No.” </w:t>
      </w:r>
    </w:p>
    <w:p w14:paraId="65FEFF7D" w14:textId="77777777" w:rsidR="00081E79" w:rsidRDefault="00081E79" w:rsidP="00AA5ED6">
      <w:pPr>
        <w:spacing w:line="276" w:lineRule="auto"/>
        <w:rPr>
          <w:rFonts w:ascii="Calibri" w:hAnsi="Calibri"/>
        </w:rPr>
      </w:pPr>
    </w:p>
    <w:p w14:paraId="2A1C734C" w14:textId="029C4DC2" w:rsidR="00AA5ED6" w:rsidRPr="00AA5ED6" w:rsidRDefault="00AA5ED6" w:rsidP="00AA5ED6">
      <w:pPr>
        <w:spacing w:line="276" w:lineRule="auto"/>
        <w:rPr>
          <w:rFonts w:ascii="Calibri" w:hAnsi="Calibri"/>
        </w:rPr>
      </w:pPr>
      <w:r w:rsidRPr="00AA5ED6">
        <w:rPr>
          <w:rFonts w:ascii="Calibri" w:hAnsi="Calibri"/>
        </w:rPr>
        <w:t xml:space="preserve">How does He do it? He yields to the Spirit, but He also quotes the word of God. To be successful in your spiritual life, to do everything that God has called you to do, you need two things – you need Spirit and you need word. You need the word of God because the word of God gives you direction, instruction, insight, application, wisdom. That all comes from the word. Then you need Holy Spirit power to give you the divine enablement to accomplish what God has purposed for you. If you will have Spirit and word in your life, you will be a person who is able to fight the temptations that are before you. This is exactly what Jesus did. </w:t>
      </w:r>
    </w:p>
    <w:p w14:paraId="207FF730" w14:textId="77777777" w:rsidR="00AA5ED6" w:rsidRPr="00AA5ED6" w:rsidRDefault="00AA5ED6" w:rsidP="00AA5ED6">
      <w:pPr>
        <w:spacing w:line="276" w:lineRule="auto"/>
        <w:rPr>
          <w:rFonts w:ascii="Calibri" w:hAnsi="Calibri"/>
        </w:rPr>
      </w:pPr>
    </w:p>
    <w:p w14:paraId="683AB856" w14:textId="77777777" w:rsidR="00AA5ED6" w:rsidRPr="00AA5ED6" w:rsidRDefault="00AA5ED6" w:rsidP="00AA5ED6">
      <w:pPr>
        <w:spacing w:line="276" w:lineRule="auto"/>
        <w:rPr>
          <w:rFonts w:ascii="Calibri" w:hAnsi="Calibri"/>
        </w:rPr>
      </w:pPr>
      <w:r w:rsidRPr="00AA5ED6">
        <w:rPr>
          <w:rFonts w:ascii="Calibri" w:hAnsi="Calibri"/>
        </w:rPr>
        <w:t>He was in the wilderness for 40 days. I've never done a 40-day fast, but I have done a little bit of fasting. I can tell you, I was low energy. I can't even imagine. I have friends that have fasted for 40 days. They lost so much weight I thought I was going to have to take them to the hospital. You’re not feeling so hot when you're fasting like that. The devil preys on that moment. But also fasting is a time that even though our physical body is weak, our spirit is awakened and alive and energized. Jesus is doing this spiritual battle.</w:t>
      </w:r>
    </w:p>
    <w:p w14:paraId="2FBEBB85" w14:textId="77777777" w:rsidR="00AA5ED6" w:rsidRPr="00AA5ED6" w:rsidRDefault="00AA5ED6" w:rsidP="00AA5ED6">
      <w:pPr>
        <w:spacing w:line="276" w:lineRule="auto"/>
        <w:rPr>
          <w:rFonts w:ascii="Calibri" w:hAnsi="Calibri"/>
        </w:rPr>
      </w:pPr>
    </w:p>
    <w:p w14:paraId="432CB5F5" w14:textId="7645C762" w:rsidR="00AA5ED6" w:rsidRPr="00AA5ED6" w:rsidRDefault="00AA5ED6" w:rsidP="00AA5ED6">
      <w:pPr>
        <w:spacing w:line="276" w:lineRule="auto"/>
        <w:rPr>
          <w:rFonts w:ascii="Calibri" w:hAnsi="Calibri"/>
        </w:rPr>
      </w:pPr>
      <w:r w:rsidRPr="00AA5ED6">
        <w:rPr>
          <w:rFonts w:ascii="Calibri" w:hAnsi="Calibri"/>
        </w:rPr>
        <w:t xml:space="preserve">We </w:t>
      </w:r>
      <w:r w:rsidR="0035252D">
        <w:rPr>
          <w:rFonts w:ascii="Calibri" w:hAnsi="Calibri"/>
        </w:rPr>
        <w:t>have</w:t>
      </w:r>
      <w:r w:rsidRPr="00AA5ED6">
        <w:rPr>
          <w:rFonts w:ascii="Calibri" w:hAnsi="Calibri"/>
        </w:rPr>
        <w:t xml:space="preserve"> to stop falling into temptation. </w:t>
      </w:r>
    </w:p>
    <w:p w14:paraId="254D4D46" w14:textId="77777777" w:rsidR="00AA5ED6" w:rsidRPr="00AA5ED6" w:rsidRDefault="00AA5ED6" w:rsidP="00AA5ED6">
      <w:pPr>
        <w:spacing w:line="276" w:lineRule="auto"/>
        <w:rPr>
          <w:rFonts w:ascii="Calibri" w:hAnsi="Calibri"/>
        </w:rPr>
      </w:pPr>
    </w:p>
    <w:p w14:paraId="219A4508" w14:textId="588C9B6F" w:rsidR="00AA5ED6" w:rsidRPr="00AA5ED6" w:rsidRDefault="00AA5ED6" w:rsidP="00AA5ED6">
      <w:pPr>
        <w:spacing w:line="276" w:lineRule="auto"/>
        <w:rPr>
          <w:rFonts w:ascii="Calibri" w:hAnsi="Calibri"/>
        </w:rPr>
      </w:pPr>
      <w:r w:rsidRPr="00AA5ED6">
        <w:rPr>
          <w:rFonts w:ascii="Calibri" w:hAnsi="Calibri"/>
        </w:rPr>
        <w:t>Now, let me ask you a question. Is it a sin to be tempted? Has anybody ever felt bad because you got tempted? I have. But it's not a sin to be tempted. Did you know that? Jesus was tempted. I'm going to tell you, you're going to leave today feeling so great you're at church. You're going to go home</w:t>
      </w:r>
      <w:r w:rsidR="00150C88">
        <w:rPr>
          <w:rFonts w:ascii="Calibri" w:hAnsi="Calibri"/>
        </w:rPr>
        <w:t xml:space="preserve"> </w:t>
      </w:r>
      <w:r w:rsidRPr="00AA5ED6">
        <w:rPr>
          <w:rFonts w:ascii="Calibri" w:hAnsi="Calibri"/>
        </w:rPr>
        <w:t xml:space="preserve">and tomorrow you're going to be tempted. Maybe tonight you're going to be tempted. That’s part of being human. That's part of living on this earth. </w:t>
      </w:r>
    </w:p>
    <w:p w14:paraId="36570C23" w14:textId="77777777" w:rsidR="00AA5ED6" w:rsidRPr="00AA5ED6" w:rsidRDefault="00AA5ED6" w:rsidP="00AA5ED6">
      <w:pPr>
        <w:spacing w:line="276" w:lineRule="auto"/>
        <w:rPr>
          <w:rFonts w:ascii="Calibri" w:hAnsi="Calibri"/>
        </w:rPr>
      </w:pPr>
    </w:p>
    <w:p w14:paraId="44797873" w14:textId="77777777" w:rsidR="00AA5ED6" w:rsidRPr="00AA5ED6" w:rsidRDefault="00AA5ED6" w:rsidP="00AA5ED6">
      <w:pPr>
        <w:spacing w:line="276" w:lineRule="auto"/>
        <w:rPr>
          <w:rFonts w:ascii="Calibri" w:hAnsi="Calibri"/>
        </w:rPr>
      </w:pPr>
      <w:r w:rsidRPr="00AA5ED6">
        <w:rPr>
          <w:rFonts w:ascii="Calibri" w:hAnsi="Calibri"/>
        </w:rPr>
        <w:t xml:space="preserve">The answer is not, am I tempted? The response is, what do I do when I'm tempted? Do I succumb to temptation? Sometimes people think, “I was tempted. I had to do it. I had to sin. The door opened wide open. It was there. What do you expect me to do? I'm a guy. I mean, come on.” No. You don't have to yield to temptation. You can resist temptation. You got word and Spirit in your life. You don't have to do what the devil is putting before you to do. Don't fall into that trap. </w:t>
      </w:r>
    </w:p>
    <w:p w14:paraId="030EB689" w14:textId="77777777" w:rsidR="00AA5ED6" w:rsidRPr="00AA5ED6" w:rsidRDefault="00AA5ED6" w:rsidP="00AA5ED6">
      <w:pPr>
        <w:spacing w:line="276" w:lineRule="auto"/>
        <w:rPr>
          <w:rFonts w:ascii="Calibri" w:hAnsi="Calibri"/>
        </w:rPr>
      </w:pPr>
    </w:p>
    <w:p w14:paraId="667D68AE" w14:textId="32C4310B" w:rsidR="00AA5ED6" w:rsidRPr="00AA5ED6" w:rsidRDefault="00AA5ED6" w:rsidP="00AA5ED6">
      <w:pPr>
        <w:spacing w:line="276" w:lineRule="auto"/>
        <w:rPr>
          <w:rFonts w:ascii="Calibri" w:hAnsi="Calibri"/>
        </w:rPr>
      </w:pPr>
      <w:r w:rsidRPr="00AA5ED6">
        <w:rPr>
          <w:rFonts w:ascii="Calibri" w:hAnsi="Calibri"/>
        </w:rPr>
        <w:lastRenderedPageBreak/>
        <w:t xml:space="preserve">Jesus was in the wilderness with the wild animals. Here's an interesting passage of </w:t>
      </w:r>
      <w:r w:rsidR="00150C88">
        <w:rPr>
          <w:rFonts w:ascii="Calibri" w:hAnsi="Calibri"/>
        </w:rPr>
        <w:t>S</w:t>
      </w:r>
      <w:r w:rsidRPr="00AA5ED6">
        <w:rPr>
          <w:rFonts w:ascii="Calibri" w:hAnsi="Calibri"/>
        </w:rPr>
        <w:t>cripture right here</w:t>
      </w:r>
      <w:r w:rsidR="0035252D">
        <w:rPr>
          <w:rFonts w:ascii="Calibri" w:hAnsi="Calibri"/>
        </w:rPr>
        <w:t xml:space="preserve"> in Mark 1:13:</w:t>
      </w:r>
      <w:r w:rsidRPr="00AA5ED6">
        <w:rPr>
          <w:rFonts w:ascii="Calibri" w:hAnsi="Calibri"/>
        </w:rPr>
        <w:t xml:space="preserve"> “He was with the wild animals.” I don't know if the lions and the bears wanted to come up and cuddle with Jesus. Maybe they just saw Him. I don't know exactly if somehow Jesus was with the wild animals. Theologians have debated what in the world Jesus</w:t>
      </w:r>
      <w:r w:rsidR="00150C88">
        <w:rPr>
          <w:rFonts w:ascii="Calibri" w:hAnsi="Calibri"/>
        </w:rPr>
        <w:t xml:space="preserve"> was</w:t>
      </w:r>
      <w:r w:rsidRPr="00AA5ED6">
        <w:rPr>
          <w:rFonts w:ascii="Calibri" w:hAnsi="Calibri"/>
        </w:rPr>
        <w:t xml:space="preserve"> doing with the wild animals</w:t>
      </w:r>
      <w:r w:rsidR="00150C88">
        <w:rPr>
          <w:rFonts w:ascii="Calibri" w:hAnsi="Calibri"/>
        </w:rPr>
        <w:t>.</w:t>
      </w:r>
      <w:r w:rsidRPr="00AA5ED6">
        <w:rPr>
          <w:rFonts w:ascii="Calibri" w:hAnsi="Calibri"/>
        </w:rPr>
        <w:t xml:space="preserve"> I don't claim to have all the answers to that. </w:t>
      </w:r>
    </w:p>
    <w:p w14:paraId="7425BCEB" w14:textId="77777777" w:rsidR="00AA5ED6" w:rsidRPr="00AA5ED6" w:rsidRDefault="00AA5ED6" w:rsidP="00AA5ED6">
      <w:pPr>
        <w:spacing w:line="276" w:lineRule="auto"/>
        <w:rPr>
          <w:rFonts w:ascii="Calibri" w:hAnsi="Calibri"/>
        </w:rPr>
      </w:pPr>
    </w:p>
    <w:p w14:paraId="66CD6ED1" w14:textId="1D1BBC24" w:rsidR="00AA5ED6" w:rsidRPr="00AA5ED6" w:rsidRDefault="00AA5ED6" w:rsidP="00AA5ED6">
      <w:pPr>
        <w:spacing w:line="276" w:lineRule="auto"/>
        <w:rPr>
          <w:rFonts w:ascii="Calibri" w:hAnsi="Calibri"/>
        </w:rPr>
      </w:pPr>
      <w:r w:rsidRPr="00AA5ED6">
        <w:rPr>
          <w:rFonts w:ascii="Calibri" w:hAnsi="Calibri"/>
        </w:rPr>
        <w:t xml:space="preserve">Many think that this is a reference to Jesus being the new Adam. The only other person that was with the wild animals in the Garden of Eden was Adam. Adam, there in the book of Genesis in those early chapters, was the last person mentioned with the animals. Unlike Adam, Jesus resisted the temptation of the serpent. Jesus is a reflection of that. He's called the </w:t>
      </w:r>
      <w:r w:rsidR="00150C88">
        <w:rPr>
          <w:rFonts w:ascii="Calibri" w:hAnsi="Calibri"/>
        </w:rPr>
        <w:t>“</w:t>
      </w:r>
      <w:r w:rsidRPr="00AA5ED6">
        <w:rPr>
          <w:rFonts w:ascii="Calibri" w:hAnsi="Calibri"/>
        </w:rPr>
        <w:t>new Adam</w:t>
      </w:r>
      <w:r w:rsidR="00150C88">
        <w:rPr>
          <w:rFonts w:ascii="Calibri" w:hAnsi="Calibri"/>
        </w:rPr>
        <w:t>”</w:t>
      </w:r>
      <w:r w:rsidRPr="00AA5ED6">
        <w:rPr>
          <w:rFonts w:ascii="Calibri" w:hAnsi="Calibri"/>
        </w:rPr>
        <w:t xml:space="preserve"> in </w:t>
      </w:r>
      <w:r w:rsidR="00150C88">
        <w:rPr>
          <w:rFonts w:ascii="Calibri" w:hAnsi="Calibri"/>
        </w:rPr>
        <w:t>S</w:t>
      </w:r>
      <w:r w:rsidRPr="00AA5ED6">
        <w:rPr>
          <w:rFonts w:ascii="Calibri" w:hAnsi="Calibri"/>
        </w:rPr>
        <w:t xml:space="preserve">cripture. There's some similarities, but there's some differences. One of the differences is that He didn't succumb to temptation, but Adam did. Adam ate the forbidden fruit. Jesus resisted the temptation of the serpent. That’s how the story rolls. </w:t>
      </w:r>
    </w:p>
    <w:p w14:paraId="7221340B" w14:textId="77777777" w:rsidR="00AA5ED6" w:rsidRPr="00AA5ED6" w:rsidRDefault="00AA5ED6" w:rsidP="00AA5ED6">
      <w:pPr>
        <w:spacing w:line="276" w:lineRule="auto"/>
        <w:rPr>
          <w:rFonts w:ascii="Calibri" w:hAnsi="Calibri"/>
        </w:rPr>
      </w:pPr>
    </w:p>
    <w:p w14:paraId="7ED68E51" w14:textId="7481E0D2" w:rsidR="00AA5ED6" w:rsidRPr="00AA5ED6" w:rsidRDefault="00AA5ED6" w:rsidP="00AA5ED6">
      <w:pPr>
        <w:spacing w:line="276" w:lineRule="auto"/>
        <w:rPr>
          <w:rFonts w:ascii="Calibri" w:hAnsi="Calibri"/>
        </w:rPr>
      </w:pPr>
      <w:r w:rsidRPr="00AA5ED6">
        <w:rPr>
          <w:rFonts w:ascii="Calibri" w:hAnsi="Calibri"/>
        </w:rPr>
        <w:t>This is a picture of all of creation living in harmony once more, as it did in the Garden of Eden. That's part of our eschatology in our end times belief is that God</w:t>
      </w:r>
      <w:r w:rsidR="00150C88">
        <w:rPr>
          <w:rFonts w:ascii="Calibri" w:hAnsi="Calibri"/>
        </w:rPr>
        <w:t xml:space="preserve"> i</w:t>
      </w:r>
      <w:r w:rsidRPr="00AA5ED6">
        <w:rPr>
          <w:rFonts w:ascii="Calibri" w:hAnsi="Calibri"/>
        </w:rPr>
        <w:t xml:space="preserve">s going to reconcile the world and set everything back into order. This is a prophetic picture as well. </w:t>
      </w:r>
    </w:p>
    <w:p w14:paraId="081EB13D" w14:textId="77777777" w:rsidR="00AA5ED6" w:rsidRPr="00AA5ED6" w:rsidRDefault="00AA5ED6" w:rsidP="00AA5ED6">
      <w:pPr>
        <w:spacing w:line="276" w:lineRule="auto"/>
        <w:rPr>
          <w:rFonts w:ascii="Calibri" w:hAnsi="Calibri"/>
        </w:rPr>
      </w:pPr>
    </w:p>
    <w:p w14:paraId="1C8235B9" w14:textId="551032A0" w:rsidR="00AA5ED6" w:rsidRPr="00AA5ED6" w:rsidRDefault="00AA5ED6" w:rsidP="00AA5ED6">
      <w:pPr>
        <w:spacing w:line="276" w:lineRule="auto"/>
        <w:rPr>
          <w:rFonts w:ascii="Calibri" w:hAnsi="Calibri"/>
        </w:rPr>
      </w:pPr>
      <w:r w:rsidRPr="00AA5ED6">
        <w:rPr>
          <w:rFonts w:ascii="Calibri" w:hAnsi="Calibri"/>
        </w:rPr>
        <w:t xml:space="preserve">We fight temptation with </w:t>
      </w:r>
      <w:r w:rsidR="0035252D">
        <w:rPr>
          <w:rFonts w:ascii="Calibri" w:hAnsi="Calibri"/>
        </w:rPr>
        <w:t>S</w:t>
      </w:r>
      <w:r w:rsidRPr="00AA5ED6">
        <w:rPr>
          <w:rFonts w:ascii="Calibri" w:hAnsi="Calibri"/>
        </w:rPr>
        <w:t>cripture and Spirit. Jesus personified that for us.</w:t>
      </w:r>
    </w:p>
    <w:p w14:paraId="4A53B566" w14:textId="77777777" w:rsidR="00AA5ED6" w:rsidRPr="00AA5ED6" w:rsidRDefault="00AA5ED6" w:rsidP="00AA5ED6">
      <w:pPr>
        <w:spacing w:line="276" w:lineRule="auto"/>
        <w:rPr>
          <w:rFonts w:ascii="Calibri" w:hAnsi="Calibri"/>
        </w:rPr>
      </w:pPr>
    </w:p>
    <w:p w14:paraId="0862F6EE" w14:textId="77777777" w:rsidR="00AA5ED6" w:rsidRPr="00AA5ED6" w:rsidRDefault="00AA5ED6" w:rsidP="00AA5ED6">
      <w:pPr>
        <w:spacing w:line="276" w:lineRule="auto"/>
        <w:rPr>
          <w:rFonts w:ascii="Calibri" w:hAnsi="Calibri"/>
        </w:rPr>
      </w:pPr>
      <w:r w:rsidRPr="00AA5ED6">
        <w:rPr>
          <w:rFonts w:ascii="Calibri" w:hAnsi="Calibri"/>
        </w:rPr>
        <w:t xml:space="preserve">If Jesus got tempted, you and I are going to get tempted. I can assure you. I'm your pastor and I get tempted. I know you're going to be tempted. All of us are going to be tempted. </w:t>
      </w:r>
    </w:p>
    <w:p w14:paraId="57A7B903" w14:textId="77777777" w:rsidR="00AA5ED6" w:rsidRPr="00AA5ED6" w:rsidRDefault="00AA5ED6" w:rsidP="00AA5ED6">
      <w:pPr>
        <w:spacing w:line="276" w:lineRule="auto"/>
        <w:rPr>
          <w:rFonts w:ascii="Calibri" w:hAnsi="Calibri"/>
        </w:rPr>
      </w:pPr>
    </w:p>
    <w:p w14:paraId="58719CE7" w14:textId="0CD2952B" w:rsidR="00AA5ED6" w:rsidRPr="00AA5ED6" w:rsidRDefault="00AA5ED6" w:rsidP="00AA5ED6">
      <w:pPr>
        <w:spacing w:line="276" w:lineRule="auto"/>
        <w:rPr>
          <w:rFonts w:ascii="Calibri" w:hAnsi="Calibri"/>
        </w:rPr>
      </w:pPr>
      <w:r w:rsidRPr="00AA5ED6">
        <w:rPr>
          <w:rFonts w:ascii="Calibri" w:hAnsi="Calibri"/>
        </w:rPr>
        <w:t xml:space="preserve">But what are we going to do in those moments where we're tempted to step off the ledge or to divert ourselves away from the path that we know that God has for us? “I know that God wants me to go here, but I'm going to go over here.” What do we do? We need word and we need Spirit. That's why we should be reading </w:t>
      </w:r>
      <w:r w:rsidR="00150C88">
        <w:rPr>
          <w:rFonts w:ascii="Calibri" w:hAnsi="Calibri"/>
        </w:rPr>
        <w:t>S</w:t>
      </w:r>
      <w:r w:rsidRPr="00AA5ED6">
        <w:rPr>
          <w:rFonts w:ascii="Calibri" w:hAnsi="Calibri"/>
        </w:rPr>
        <w:t xml:space="preserve">cripture every single day. That's why we should be coming to church. That's why we should be reading Christian books. That's why we should be meditating on the things of God. </w:t>
      </w:r>
    </w:p>
    <w:p w14:paraId="199D2A94" w14:textId="77777777" w:rsidR="00AA5ED6" w:rsidRPr="00AA5ED6" w:rsidRDefault="00AA5ED6" w:rsidP="00AA5ED6">
      <w:pPr>
        <w:spacing w:line="276" w:lineRule="auto"/>
        <w:rPr>
          <w:rFonts w:ascii="Calibri" w:hAnsi="Calibri"/>
        </w:rPr>
      </w:pPr>
    </w:p>
    <w:p w14:paraId="14712BFE" w14:textId="77777777" w:rsidR="0035252D" w:rsidRDefault="00AA5ED6" w:rsidP="00AA5ED6">
      <w:pPr>
        <w:spacing w:line="276" w:lineRule="auto"/>
        <w:rPr>
          <w:rFonts w:ascii="Calibri" w:hAnsi="Calibri"/>
        </w:rPr>
      </w:pPr>
      <w:r w:rsidRPr="00AA5ED6">
        <w:rPr>
          <w:rFonts w:ascii="Calibri" w:hAnsi="Calibri"/>
        </w:rPr>
        <w:t>I love the sermons that I preach to you</w:t>
      </w:r>
      <w:r w:rsidR="0035252D">
        <w:rPr>
          <w:rFonts w:ascii="Calibri" w:hAnsi="Calibri"/>
        </w:rPr>
        <w:t>, b</w:t>
      </w:r>
      <w:r w:rsidRPr="00AA5ED6">
        <w:rPr>
          <w:rFonts w:ascii="Calibri" w:hAnsi="Calibri"/>
        </w:rPr>
        <w:t xml:space="preserve">ut this is not enough for your spiritual diet for you to walk in victory over temptation. If you don't read the Bible, if you don't think about the things of God Monday through Saturday, Sunday will not get it. It won't happen for you. But if you'll spend a little bit of time with God every single day, I think you might be shocked and amazed at the spiritual power and strength that's right before you that you could operate in. It might just change your whole life. It's really amazing. Think about that. We </w:t>
      </w:r>
      <w:r w:rsidR="00150C88">
        <w:rPr>
          <w:rFonts w:ascii="Calibri" w:hAnsi="Calibri"/>
        </w:rPr>
        <w:t>must</w:t>
      </w:r>
      <w:r w:rsidRPr="00AA5ED6">
        <w:rPr>
          <w:rFonts w:ascii="Calibri" w:hAnsi="Calibri"/>
        </w:rPr>
        <w:t xml:space="preserve"> yield to the Spirit. </w:t>
      </w:r>
    </w:p>
    <w:p w14:paraId="34F807FB" w14:textId="77777777" w:rsidR="0035252D" w:rsidRDefault="0035252D" w:rsidP="00AA5ED6">
      <w:pPr>
        <w:spacing w:line="276" w:lineRule="auto"/>
        <w:rPr>
          <w:rFonts w:ascii="Calibri" w:hAnsi="Calibri"/>
        </w:rPr>
      </w:pPr>
    </w:p>
    <w:p w14:paraId="573500D7" w14:textId="0DC274EE" w:rsidR="00AA5ED6" w:rsidRPr="00AA5ED6" w:rsidRDefault="00AA5ED6" w:rsidP="00AA5ED6">
      <w:pPr>
        <w:spacing w:line="276" w:lineRule="auto"/>
        <w:rPr>
          <w:rFonts w:ascii="Calibri" w:hAnsi="Calibri"/>
        </w:rPr>
      </w:pPr>
      <w:r w:rsidRPr="00AA5ED6">
        <w:rPr>
          <w:rFonts w:ascii="Calibri" w:hAnsi="Calibri"/>
        </w:rPr>
        <w:lastRenderedPageBreak/>
        <w:t>The devil is a liar and I fall into sin when I believe his lies. The devil was lying to Jesus. Read about it in Matthew 4 there in the wilderness. “Jesus, if you'll just do this, then this will happen.” He</w:t>
      </w:r>
      <w:r w:rsidR="00150C88">
        <w:rPr>
          <w:rFonts w:ascii="Calibri" w:hAnsi="Calibri"/>
        </w:rPr>
        <w:t>’s</w:t>
      </w:r>
      <w:r w:rsidRPr="00AA5ED6">
        <w:rPr>
          <w:rFonts w:ascii="Calibri" w:hAnsi="Calibri"/>
        </w:rPr>
        <w:t xml:space="preserve"> always lying. He's the father of lies. He's always bringing deception. He always wants you to think that if you move off of the path that his path is better. A lot of times the devil will take promises and words from God and he'll just tweak them a little bit. It sounds really spiritual and it sounds really good and it sounds really delightful</w:t>
      </w:r>
      <w:r w:rsidR="00150C88">
        <w:rPr>
          <w:rFonts w:ascii="Calibri" w:hAnsi="Calibri"/>
        </w:rPr>
        <w:t>, y</w:t>
      </w:r>
      <w:r w:rsidRPr="00AA5ED6">
        <w:rPr>
          <w:rFonts w:ascii="Calibri" w:hAnsi="Calibri"/>
        </w:rPr>
        <w:t xml:space="preserve">et it's not the word of God. He’ll nuance a word. “Did God really say that?” That’s what he said in the </w:t>
      </w:r>
      <w:r w:rsidR="00150C88">
        <w:rPr>
          <w:rFonts w:ascii="Calibri" w:hAnsi="Calibri"/>
        </w:rPr>
        <w:t>G</w:t>
      </w:r>
      <w:r w:rsidRPr="00AA5ED6">
        <w:rPr>
          <w:rFonts w:ascii="Calibri" w:hAnsi="Calibri"/>
        </w:rPr>
        <w:t xml:space="preserve">arden in Genesis 3. “Come on. God didn't really say to not eat </w:t>
      </w:r>
      <w:r w:rsidR="0035252D">
        <w:rPr>
          <w:rFonts w:ascii="Calibri" w:hAnsi="Calibri"/>
        </w:rPr>
        <w:t>of</w:t>
      </w:r>
      <w:r w:rsidRPr="00AA5ED6">
        <w:rPr>
          <w:rFonts w:ascii="Calibri" w:hAnsi="Calibri"/>
        </w:rPr>
        <w:t xml:space="preserve"> the tree. Did He? Come on, Eve. Maybe you misheard something. Maybe you've forgotten,” and on and on</w:t>
      </w:r>
      <w:r w:rsidR="00150C88">
        <w:rPr>
          <w:rFonts w:ascii="Calibri" w:hAnsi="Calibri"/>
        </w:rPr>
        <w:t xml:space="preserve">. </w:t>
      </w:r>
      <w:r w:rsidRPr="00AA5ED6">
        <w:rPr>
          <w:rFonts w:ascii="Calibri" w:hAnsi="Calibri"/>
        </w:rPr>
        <w:t xml:space="preserve">That's the devil. He's a liar. </w:t>
      </w:r>
    </w:p>
    <w:p w14:paraId="276E1CA9" w14:textId="77777777" w:rsidR="00AA5ED6" w:rsidRPr="00AA5ED6" w:rsidRDefault="00AA5ED6" w:rsidP="00AA5ED6">
      <w:pPr>
        <w:spacing w:line="276" w:lineRule="auto"/>
        <w:rPr>
          <w:rFonts w:ascii="Calibri" w:hAnsi="Calibri"/>
        </w:rPr>
      </w:pPr>
    </w:p>
    <w:p w14:paraId="464E5018" w14:textId="77777777" w:rsidR="00AA5ED6" w:rsidRPr="00AA5ED6" w:rsidRDefault="00AA5ED6" w:rsidP="00AA5ED6">
      <w:pPr>
        <w:spacing w:line="276" w:lineRule="auto"/>
        <w:rPr>
          <w:rFonts w:ascii="Calibri" w:hAnsi="Calibri"/>
        </w:rPr>
      </w:pPr>
      <w:r w:rsidRPr="00AA5ED6">
        <w:rPr>
          <w:rFonts w:ascii="Calibri" w:hAnsi="Calibri"/>
        </w:rPr>
        <w:t xml:space="preserve">God wants us to rise up and to walk with Jesus. Are you ready for what God wants to do in your life? It's time to quit making excuses. It's time to quit talking ourselves out of the things of God. It's time to get in divine rhythm and divine cadence with God, and to start moving in the power of the Spirit and God's word so that we can fulfill every purpose that God has put before us. </w:t>
      </w:r>
    </w:p>
    <w:p w14:paraId="4563743F" w14:textId="77777777" w:rsidR="00AA5ED6" w:rsidRPr="00AA5ED6" w:rsidRDefault="00AA5ED6" w:rsidP="00AA5ED6">
      <w:pPr>
        <w:spacing w:line="276" w:lineRule="auto"/>
        <w:rPr>
          <w:rFonts w:ascii="Calibri" w:hAnsi="Calibri"/>
        </w:rPr>
      </w:pPr>
    </w:p>
    <w:p w14:paraId="3581A109" w14:textId="5BC9DEC0" w:rsidR="00AA5ED6" w:rsidRPr="00AA5ED6" w:rsidRDefault="00AA5ED6" w:rsidP="00AA5ED6">
      <w:pPr>
        <w:spacing w:line="276" w:lineRule="auto"/>
        <w:rPr>
          <w:rFonts w:ascii="Calibri" w:hAnsi="Calibri"/>
          <w:sz w:val="28"/>
          <w:szCs w:val="28"/>
        </w:rPr>
      </w:pPr>
      <w:r w:rsidRPr="00AA5ED6">
        <w:rPr>
          <w:rFonts w:ascii="Calibri" w:hAnsi="Calibri"/>
        </w:rPr>
        <w:br w:type="page"/>
      </w:r>
      <w:r w:rsidRPr="00AA5ED6">
        <w:rPr>
          <w:rFonts w:ascii="Calibri" w:hAnsi="Calibri"/>
          <w:b/>
          <w:bCs/>
          <w:sz w:val="28"/>
          <w:szCs w:val="28"/>
          <w:u w:val="single"/>
        </w:rPr>
        <w:lastRenderedPageBreak/>
        <w:t>OUTLINE</w:t>
      </w:r>
    </w:p>
    <w:p w14:paraId="490BA9AA" w14:textId="77777777" w:rsidR="00AA5ED6" w:rsidRPr="00AA5ED6" w:rsidRDefault="00AA5ED6" w:rsidP="00AA5ED6">
      <w:pPr>
        <w:spacing w:line="276" w:lineRule="auto"/>
        <w:rPr>
          <w:rFonts w:ascii="Calibri" w:hAnsi="Calibri"/>
          <w:i/>
          <w:iCs/>
        </w:rPr>
      </w:pPr>
    </w:p>
    <w:p w14:paraId="5F78BEF7" w14:textId="77777777" w:rsidR="00AA5ED6" w:rsidRPr="00AA5ED6" w:rsidRDefault="00AA5ED6" w:rsidP="00AA5ED6">
      <w:pPr>
        <w:spacing w:line="276" w:lineRule="auto"/>
        <w:rPr>
          <w:rFonts w:ascii="Calibri" w:hAnsi="Calibri"/>
          <w:i/>
          <w:iCs/>
        </w:rPr>
      </w:pPr>
      <w:r w:rsidRPr="00AA5ED6">
        <w:rPr>
          <w:rFonts w:ascii="Calibri" w:hAnsi="Calibri"/>
          <w:i/>
          <w:iCs/>
        </w:rPr>
        <w:t>To get ready for God to do something great…</w:t>
      </w:r>
    </w:p>
    <w:p w14:paraId="3642EC43" w14:textId="77777777" w:rsidR="00AA5ED6" w:rsidRPr="00AA5ED6" w:rsidRDefault="00AA5ED6" w:rsidP="00AA5ED6">
      <w:pPr>
        <w:spacing w:line="276" w:lineRule="auto"/>
        <w:rPr>
          <w:rFonts w:ascii="Calibri" w:hAnsi="Calibri"/>
        </w:rPr>
      </w:pPr>
    </w:p>
    <w:p w14:paraId="4D660F74" w14:textId="77777777" w:rsidR="0097587B" w:rsidRPr="00AA5ED6" w:rsidRDefault="0097587B" w:rsidP="0097587B">
      <w:pPr>
        <w:spacing w:line="276" w:lineRule="auto"/>
        <w:rPr>
          <w:rFonts w:ascii="Calibri" w:hAnsi="Calibri"/>
          <w:b/>
          <w:bCs/>
        </w:rPr>
      </w:pPr>
      <w:r w:rsidRPr="00AA5ED6">
        <w:rPr>
          <w:rFonts w:ascii="Calibri" w:hAnsi="Calibri"/>
          <w:b/>
          <w:bCs/>
        </w:rPr>
        <w:t xml:space="preserve">1. I must </w:t>
      </w:r>
      <w:r>
        <w:rPr>
          <w:rFonts w:ascii="Calibri" w:hAnsi="Calibri"/>
          <w:b/>
          <w:bCs/>
        </w:rPr>
        <w:t>EMBRACE the Gospel</w:t>
      </w:r>
      <w:r w:rsidRPr="00AA5ED6">
        <w:rPr>
          <w:rFonts w:ascii="Calibri" w:hAnsi="Calibri"/>
          <w:b/>
          <w:bCs/>
        </w:rPr>
        <w:t>.</w:t>
      </w:r>
    </w:p>
    <w:p w14:paraId="406E9AB6" w14:textId="4DCD05D8" w:rsidR="00AA5ED6" w:rsidRPr="00AA5ED6" w:rsidRDefault="00AA5ED6" w:rsidP="00AA5ED6">
      <w:pPr>
        <w:spacing w:line="276" w:lineRule="auto"/>
        <w:rPr>
          <w:rFonts w:ascii="Calibri" w:hAnsi="Calibri"/>
          <w:b/>
          <w:bCs/>
        </w:rPr>
      </w:pPr>
    </w:p>
    <w:p w14:paraId="0F3014FA" w14:textId="75C50EE0" w:rsidR="00AA5ED6" w:rsidRPr="00AA5ED6" w:rsidRDefault="00800594" w:rsidP="00AA5ED6">
      <w:pPr>
        <w:spacing w:line="276" w:lineRule="auto"/>
        <w:rPr>
          <w:rFonts w:ascii="Calibri" w:hAnsi="Calibri"/>
        </w:rPr>
      </w:pPr>
      <w:r>
        <w:rPr>
          <w:rFonts w:ascii="Calibri" w:hAnsi="Calibri"/>
        </w:rPr>
        <w:t>“</w:t>
      </w:r>
      <w:r w:rsidR="00AA5ED6" w:rsidRPr="00AA5ED6">
        <w:rPr>
          <w:rFonts w:ascii="Calibri" w:hAnsi="Calibri"/>
        </w:rPr>
        <w:t>The beginning of the gospel of Jesus Christ, the Son of God.</w:t>
      </w:r>
      <w:r>
        <w:rPr>
          <w:rFonts w:ascii="Calibri" w:hAnsi="Calibri"/>
        </w:rPr>
        <w:t>”</w:t>
      </w:r>
      <w:r w:rsidR="00AA5ED6" w:rsidRPr="00AA5ED6">
        <w:rPr>
          <w:rFonts w:ascii="Calibri" w:hAnsi="Calibri"/>
        </w:rPr>
        <w:t xml:space="preserve"> Mark 1:1 (CSB)</w:t>
      </w:r>
    </w:p>
    <w:p w14:paraId="42A16DB2" w14:textId="77777777" w:rsidR="00AA5ED6" w:rsidRPr="00AA5ED6" w:rsidRDefault="00AA5ED6" w:rsidP="00AA5ED6">
      <w:pPr>
        <w:spacing w:line="276" w:lineRule="auto"/>
        <w:rPr>
          <w:rFonts w:ascii="Calibri" w:hAnsi="Calibri"/>
        </w:rPr>
      </w:pPr>
    </w:p>
    <w:p w14:paraId="45FA2C51" w14:textId="3C652BE6" w:rsidR="00AA5ED6" w:rsidRPr="00AA5ED6" w:rsidRDefault="00800594" w:rsidP="00AA5ED6">
      <w:pPr>
        <w:spacing w:line="276" w:lineRule="auto"/>
        <w:rPr>
          <w:rFonts w:ascii="Calibri" w:hAnsi="Calibri"/>
        </w:rPr>
      </w:pPr>
      <w:r>
        <w:rPr>
          <w:rFonts w:ascii="Calibri" w:hAnsi="Calibri"/>
        </w:rPr>
        <w:t>“</w:t>
      </w:r>
      <w:r w:rsidR="00AA5ED6" w:rsidRPr="00AA5ED6">
        <w:rPr>
          <w:rFonts w:ascii="Calibri" w:hAnsi="Calibri"/>
        </w:rPr>
        <w:t>Bring Mark with you, for he is useful to me in the ministry.</w:t>
      </w:r>
      <w:r>
        <w:rPr>
          <w:rFonts w:ascii="Calibri" w:hAnsi="Calibri"/>
        </w:rPr>
        <w:t>”</w:t>
      </w:r>
      <w:r w:rsidR="00AA5ED6" w:rsidRPr="00AA5ED6">
        <w:rPr>
          <w:rFonts w:ascii="Calibri" w:hAnsi="Calibri"/>
        </w:rPr>
        <w:t xml:space="preserve"> 2 Timothy 4:11 (CSB)</w:t>
      </w:r>
    </w:p>
    <w:p w14:paraId="2982F36C" w14:textId="77777777" w:rsidR="00AA5ED6" w:rsidRPr="00AA5ED6" w:rsidRDefault="00AA5ED6" w:rsidP="00AA5ED6">
      <w:pPr>
        <w:spacing w:line="276" w:lineRule="auto"/>
        <w:rPr>
          <w:rFonts w:ascii="Calibri" w:hAnsi="Calibri"/>
        </w:rPr>
      </w:pPr>
    </w:p>
    <w:p w14:paraId="1FC14177" w14:textId="234594EF" w:rsidR="00AA5ED6" w:rsidRPr="00AA5ED6" w:rsidRDefault="00AA5ED6" w:rsidP="00AA5ED6">
      <w:pPr>
        <w:spacing w:line="276" w:lineRule="auto"/>
        <w:rPr>
          <w:rFonts w:ascii="Calibri" w:hAnsi="Calibri"/>
          <w:b/>
          <w:bCs/>
        </w:rPr>
      </w:pPr>
      <w:r w:rsidRPr="00AA5ED6">
        <w:rPr>
          <w:rFonts w:ascii="Calibri" w:hAnsi="Calibri"/>
          <w:b/>
          <w:bCs/>
        </w:rPr>
        <w:t>2. I must WALK in humility</w:t>
      </w:r>
      <w:r w:rsidR="0097587B">
        <w:rPr>
          <w:rFonts w:ascii="Calibri" w:hAnsi="Calibri"/>
          <w:b/>
          <w:bCs/>
        </w:rPr>
        <w:t>.</w:t>
      </w:r>
    </w:p>
    <w:p w14:paraId="53F933CB" w14:textId="77777777" w:rsidR="00AA5ED6" w:rsidRPr="00AA5ED6" w:rsidRDefault="00AA5ED6" w:rsidP="00AA5ED6">
      <w:pPr>
        <w:spacing w:line="276" w:lineRule="auto"/>
        <w:rPr>
          <w:rFonts w:ascii="Calibri" w:hAnsi="Calibri"/>
        </w:rPr>
      </w:pPr>
    </w:p>
    <w:p w14:paraId="1A44CA1D" w14:textId="1B5FC6E4" w:rsidR="00AA5ED6" w:rsidRPr="00AA5ED6" w:rsidRDefault="00800594" w:rsidP="00AA5ED6">
      <w:pPr>
        <w:spacing w:line="276" w:lineRule="auto"/>
        <w:rPr>
          <w:rFonts w:ascii="Calibri" w:hAnsi="Calibri"/>
        </w:rPr>
      </w:pPr>
      <w:r>
        <w:rPr>
          <w:rFonts w:ascii="Calibri" w:hAnsi="Calibri"/>
        </w:rPr>
        <w:t>“</w:t>
      </w:r>
      <w:r w:rsidR="00AA5ED6" w:rsidRPr="00AA5ED6">
        <w:rPr>
          <w:rFonts w:ascii="Calibri" w:hAnsi="Calibri"/>
        </w:rPr>
        <w:t>As it is written in Isaiah the prophet: See, I am sending my messenger ahead of you; he will prepare your way. A voice of one crying out in the wilderness: Prepare the way for the Lord; make his paths straight!</w:t>
      </w:r>
      <w:r>
        <w:rPr>
          <w:rFonts w:ascii="Calibri" w:hAnsi="Calibri"/>
        </w:rPr>
        <w:t>”</w:t>
      </w:r>
      <w:r w:rsidR="00AA5ED6" w:rsidRPr="00AA5ED6">
        <w:rPr>
          <w:rFonts w:ascii="Calibri" w:hAnsi="Calibri"/>
        </w:rPr>
        <w:t xml:space="preserve"> Mark 1:2-3 (CSB)</w:t>
      </w:r>
    </w:p>
    <w:p w14:paraId="5C0A8C6E" w14:textId="77777777" w:rsidR="00AA5ED6" w:rsidRPr="00AA5ED6" w:rsidRDefault="00AA5ED6" w:rsidP="00AA5ED6">
      <w:pPr>
        <w:spacing w:line="276" w:lineRule="auto"/>
        <w:rPr>
          <w:rFonts w:ascii="Calibri" w:hAnsi="Calibri"/>
        </w:rPr>
      </w:pPr>
    </w:p>
    <w:p w14:paraId="1BBA4642" w14:textId="729F5543" w:rsidR="00AA5ED6" w:rsidRPr="00AA5ED6" w:rsidRDefault="00800594" w:rsidP="00AA5ED6">
      <w:pPr>
        <w:spacing w:line="276" w:lineRule="auto"/>
        <w:rPr>
          <w:rFonts w:ascii="Calibri" w:hAnsi="Calibri"/>
        </w:rPr>
      </w:pPr>
      <w:r>
        <w:rPr>
          <w:rFonts w:ascii="Calibri" w:hAnsi="Calibri"/>
        </w:rPr>
        <w:t>“</w:t>
      </w:r>
      <w:r w:rsidR="00AA5ED6" w:rsidRPr="00AA5ED6">
        <w:rPr>
          <w:rFonts w:ascii="Calibri" w:hAnsi="Calibri"/>
        </w:rPr>
        <w:t xml:space="preserve">And this was his message: </w:t>
      </w:r>
      <w:r>
        <w:rPr>
          <w:rFonts w:ascii="Calibri" w:hAnsi="Calibri"/>
        </w:rPr>
        <w:t>‘</w:t>
      </w:r>
      <w:r w:rsidR="00AA5ED6" w:rsidRPr="00AA5ED6">
        <w:rPr>
          <w:rFonts w:ascii="Calibri" w:hAnsi="Calibri"/>
        </w:rPr>
        <w:t>After me comes the one more powerful than I, the straps of whose sandals I am not worthy to stoop down and untie…</w:t>
      </w:r>
      <w:r>
        <w:rPr>
          <w:rFonts w:ascii="Calibri" w:hAnsi="Calibri"/>
        </w:rPr>
        <w:t>’”</w:t>
      </w:r>
      <w:r w:rsidR="00AA5ED6" w:rsidRPr="00AA5ED6">
        <w:rPr>
          <w:rFonts w:ascii="Calibri" w:hAnsi="Calibri"/>
        </w:rPr>
        <w:t xml:space="preserve"> Mark 1:7 (CSB)</w:t>
      </w:r>
    </w:p>
    <w:p w14:paraId="542613D6" w14:textId="77777777" w:rsidR="00AA5ED6" w:rsidRPr="00AA5ED6" w:rsidRDefault="00AA5ED6" w:rsidP="00AA5ED6">
      <w:pPr>
        <w:spacing w:line="276" w:lineRule="auto"/>
        <w:rPr>
          <w:rFonts w:ascii="Calibri" w:hAnsi="Calibri"/>
        </w:rPr>
      </w:pPr>
    </w:p>
    <w:p w14:paraId="53D3EBFB" w14:textId="5DE36DBC" w:rsidR="00AA5ED6" w:rsidRPr="00AA5ED6" w:rsidRDefault="00800594" w:rsidP="00AA5ED6">
      <w:pPr>
        <w:spacing w:line="276" w:lineRule="auto"/>
        <w:rPr>
          <w:rFonts w:ascii="Calibri" w:hAnsi="Calibri"/>
        </w:rPr>
      </w:pPr>
      <w:r>
        <w:rPr>
          <w:rFonts w:ascii="Calibri" w:hAnsi="Calibri"/>
        </w:rPr>
        <w:t>“</w:t>
      </w:r>
      <w:r w:rsidR="00AA5ED6" w:rsidRPr="00AA5ED6">
        <w:rPr>
          <w:rFonts w:ascii="Calibri" w:hAnsi="Calibri"/>
        </w:rPr>
        <w:t>You yourselves were there when I made it public that I was not the Messiah but simply the one sent ahead of him to get things ready. The one who gets the bride is, by definition, the bridegroom. And the bridegroom’s friend, his ‘best man’—that’s me—in place at his side where he can hear every word, is genuinely happy. How could he be jealous when he knows that the wedding is finished, and the marriage is off to a good start?</w:t>
      </w:r>
      <w:r>
        <w:rPr>
          <w:rFonts w:ascii="Calibri" w:hAnsi="Calibri"/>
        </w:rPr>
        <w:t>”</w:t>
      </w:r>
      <w:r w:rsidR="00AA5ED6" w:rsidRPr="00AA5ED6">
        <w:rPr>
          <w:rFonts w:ascii="Calibri" w:hAnsi="Calibri"/>
        </w:rPr>
        <w:t xml:space="preserve"> John 3:27-29 (Mess)</w:t>
      </w:r>
    </w:p>
    <w:p w14:paraId="0410E3F7" w14:textId="77777777" w:rsidR="00AA5ED6" w:rsidRPr="00AA5ED6" w:rsidRDefault="00AA5ED6" w:rsidP="00AA5ED6">
      <w:pPr>
        <w:spacing w:line="276" w:lineRule="auto"/>
        <w:rPr>
          <w:rFonts w:ascii="Calibri" w:hAnsi="Calibri"/>
        </w:rPr>
      </w:pPr>
    </w:p>
    <w:p w14:paraId="17061DCD" w14:textId="3F6F6C57" w:rsidR="00AA5ED6" w:rsidRPr="00AA5ED6" w:rsidRDefault="00AA5ED6" w:rsidP="00AA5ED6">
      <w:pPr>
        <w:spacing w:line="276" w:lineRule="auto"/>
        <w:rPr>
          <w:rFonts w:ascii="Calibri" w:hAnsi="Calibri"/>
          <w:b/>
          <w:bCs/>
        </w:rPr>
      </w:pPr>
      <w:r w:rsidRPr="00AA5ED6">
        <w:rPr>
          <w:rFonts w:ascii="Calibri" w:hAnsi="Calibri"/>
          <w:b/>
          <w:bCs/>
        </w:rPr>
        <w:t>3. I must YIELD to the Spirit</w:t>
      </w:r>
      <w:r w:rsidR="0097587B">
        <w:rPr>
          <w:rFonts w:ascii="Calibri" w:hAnsi="Calibri"/>
          <w:b/>
          <w:bCs/>
        </w:rPr>
        <w:t>.</w:t>
      </w:r>
    </w:p>
    <w:p w14:paraId="60B1F53F" w14:textId="77777777" w:rsidR="00AA5ED6" w:rsidRPr="00AA5ED6" w:rsidRDefault="00AA5ED6" w:rsidP="00AA5ED6">
      <w:pPr>
        <w:spacing w:line="276" w:lineRule="auto"/>
        <w:rPr>
          <w:rFonts w:ascii="Calibri" w:hAnsi="Calibri"/>
        </w:rPr>
      </w:pPr>
    </w:p>
    <w:p w14:paraId="261A5F6F" w14:textId="3C2107CD" w:rsidR="00AA5ED6" w:rsidRPr="00AA5ED6" w:rsidRDefault="00800594" w:rsidP="00AA5ED6">
      <w:pPr>
        <w:spacing w:line="276" w:lineRule="auto"/>
        <w:rPr>
          <w:rFonts w:ascii="Calibri" w:hAnsi="Calibri"/>
        </w:rPr>
      </w:pPr>
      <w:r>
        <w:rPr>
          <w:rFonts w:ascii="Calibri" w:hAnsi="Calibri"/>
        </w:rPr>
        <w:t>“</w:t>
      </w:r>
      <w:r w:rsidR="00AA5ED6" w:rsidRPr="00AA5ED6">
        <w:rPr>
          <w:rFonts w:ascii="Calibri" w:hAnsi="Calibri"/>
        </w:rPr>
        <w:t xml:space="preserve">In those days Jesus came from Nazareth in Galilee and was baptized in the Jordan by John.  As soon as he came up out of the water, he saw the heavens being torn open and the Spirit descending on him like a dove. And a voice came from heaven: </w:t>
      </w:r>
      <w:r>
        <w:rPr>
          <w:rFonts w:ascii="Calibri" w:hAnsi="Calibri"/>
        </w:rPr>
        <w:t>‘</w:t>
      </w:r>
      <w:r w:rsidR="00AA5ED6" w:rsidRPr="00AA5ED6">
        <w:rPr>
          <w:rFonts w:ascii="Calibri" w:hAnsi="Calibri"/>
        </w:rPr>
        <w:t>You are my beloved Son; with you I am well pleased.</w:t>
      </w:r>
      <w:r>
        <w:rPr>
          <w:rFonts w:ascii="Calibri" w:hAnsi="Calibri"/>
        </w:rPr>
        <w:t>’</w:t>
      </w:r>
      <w:r w:rsidR="00AA5ED6" w:rsidRPr="00AA5ED6">
        <w:rPr>
          <w:rFonts w:ascii="Calibri" w:hAnsi="Calibri"/>
        </w:rPr>
        <w:t xml:space="preserve"> Immediately the Spirit drove him into the wilderness.</w:t>
      </w:r>
      <w:r>
        <w:rPr>
          <w:rFonts w:ascii="Calibri" w:hAnsi="Calibri"/>
        </w:rPr>
        <w:t>”</w:t>
      </w:r>
      <w:r w:rsidR="00AA5ED6" w:rsidRPr="00AA5ED6">
        <w:rPr>
          <w:rFonts w:ascii="Calibri" w:hAnsi="Calibri"/>
        </w:rPr>
        <w:t xml:space="preserve"> Mark 1:9-11 (CSB)</w:t>
      </w:r>
    </w:p>
    <w:p w14:paraId="5CCBEE3A" w14:textId="77777777" w:rsidR="00AA5ED6" w:rsidRPr="00AA5ED6" w:rsidRDefault="00AA5ED6" w:rsidP="00AA5ED6">
      <w:pPr>
        <w:spacing w:line="276" w:lineRule="auto"/>
        <w:rPr>
          <w:rFonts w:ascii="Calibri" w:hAnsi="Calibri"/>
        </w:rPr>
      </w:pPr>
    </w:p>
    <w:p w14:paraId="167F1D29" w14:textId="309C2571" w:rsidR="00AA5ED6" w:rsidRPr="00AA5ED6" w:rsidRDefault="00AA5ED6" w:rsidP="00AA5ED6">
      <w:pPr>
        <w:spacing w:line="276" w:lineRule="auto"/>
        <w:rPr>
          <w:rFonts w:ascii="Calibri" w:hAnsi="Calibri"/>
          <w:b/>
          <w:bCs/>
        </w:rPr>
      </w:pPr>
      <w:r w:rsidRPr="00AA5ED6">
        <w:rPr>
          <w:rFonts w:ascii="Calibri" w:hAnsi="Calibri"/>
          <w:b/>
          <w:bCs/>
        </w:rPr>
        <w:t>4. I must STOP falling into temptation</w:t>
      </w:r>
      <w:r w:rsidR="0097587B">
        <w:rPr>
          <w:rFonts w:ascii="Calibri" w:hAnsi="Calibri"/>
          <w:b/>
          <w:bCs/>
        </w:rPr>
        <w:t>.</w:t>
      </w:r>
    </w:p>
    <w:p w14:paraId="258E6B90" w14:textId="77777777" w:rsidR="00AA5ED6" w:rsidRPr="00AA5ED6" w:rsidRDefault="00AA5ED6" w:rsidP="00AA5ED6">
      <w:pPr>
        <w:spacing w:line="276" w:lineRule="auto"/>
        <w:rPr>
          <w:rFonts w:ascii="Calibri" w:hAnsi="Calibri"/>
        </w:rPr>
      </w:pPr>
    </w:p>
    <w:p w14:paraId="12E548F9" w14:textId="235B4167" w:rsidR="009D7446" w:rsidRPr="00AA5ED6" w:rsidRDefault="00800594" w:rsidP="009E4AB7">
      <w:pPr>
        <w:spacing w:line="276" w:lineRule="auto"/>
        <w:rPr>
          <w:rFonts w:ascii="Calibri" w:hAnsi="Calibri"/>
        </w:rPr>
      </w:pPr>
      <w:r>
        <w:rPr>
          <w:rFonts w:ascii="Calibri" w:hAnsi="Calibri"/>
        </w:rPr>
        <w:t>“</w:t>
      </w:r>
      <w:r w:rsidR="00AA5ED6" w:rsidRPr="00AA5ED6">
        <w:rPr>
          <w:rFonts w:ascii="Calibri" w:hAnsi="Calibri"/>
        </w:rPr>
        <w:t>He was in the wilderness forty days, being tempted by Satan. He was with the wild animals, and the angels were serving him.</w:t>
      </w:r>
      <w:r>
        <w:rPr>
          <w:rFonts w:ascii="Calibri" w:hAnsi="Calibri"/>
        </w:rPr>
        <w:t>”</w:t>
      </w:r>
      <w:r w:rsidR="00AA5ED6" w:rsidRPr="00AA5ED6">
        <w:rPr>
          <w:rFonts w:ascii="Calibri" w:hAnsi="Calibri"/>
        </w:rPr>
        <w:t xml:space="preserve"> Mark 1:13 (CSB)</w:t>
      </w: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4E7A1" w14:textId="77777777" w:rsidR="00526A84" w:rsidRDefault="00526A84">
      <w:r>
        <w:separator/>
      </w:r>
    </w:p>
  </w:endnote>
  <w:endnote w:type="continuationSeparator" w:id="0">
    <w:p w14:paraId="2CB6F264" w14:textId="77777777" w:rsidR="00526A84" w:rsidRDefault="00526A84">
      <w:r>
        <w:continuationSeparator/>
      </w:r>
    </w:p>
  </w:endnote>
  <w:endnote w:type="continuationNotice" w:id="1">
    <w:p w14:paraId="4EE35312" w14:textId="77777777" w:rsidR="00526A84" w:rsidRDefault="00526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D4C8C" w14:textId="77777777" w:rsidR="009B143C" w:rsidRDefault="009B1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0C2DBBA4" w:rsidR="000D064C" w:rsidRPr="00E001F4" w:rsidRDefault="005E7A87" w:rsidP="00E001F4">
    <w:pPr>
      <w:pStyle w:val="Footer"/>
      <w:jc w:val="right"/>
      <w:rPr>
        <w:rFonts w:ascii="Calibri" w:hAnsi="Calibri"/>
      </w:rPr>
    </w:pPr>
    <w:r>
      <w:tab/>
    </w:r>
    <w:r w:rsidR="00AA5ED6">
      <w:rPr>
        <w:rFonts w:ascii="Calibri" w:hAnsi="Calibri"/>
        <w:b/>
        <w:bCs/>
      </w:rPr>
      <w:t>Walk This Way</w:t>
    </w:r>
    <w:r w:rsidR="000D064C" w:rsidRPr="00E001F4">
      <w:rPr>
        <w:rFonts w:ascii="Calibri" w:hAnsi="Calibri"/>
        <w:b/>
        <w:bCs/>
      </w:rPr>
      <w:t>—</w:t>
    </w:r>
    <w:r w:rsidR="00AA5ED6">
      <w:rPr>
        <w:rFonts w:ascii="Calibri" w:hAnsi="Calibri"/>
        <w:b/>
        <w:bCs/>
      </w:rPr>
      <w:t xml:space="preserve">Ready </w:t>
    </w:r>
    <w:proofErr w:type="gramStart"/>
    <w:r w:rsidR="00ED0AA7">
      <w:rPr>
        <w:rFonts w:ascii="Calibri" w:hAnsi="Calibri"/>
        <w:b/>
        <w:bCs/>
      </w:rPr>
      <w:t>Fo</w:t>
    </w:r>
    <w:r w:rsidR="00AA5ED6">
      <w:rPr>
        <w:rFonts w:ascii="Calibri" w:hAnsi="Calibri"/>
        <w:b/>
        <w:bCs/>
      </w:rPr>
      <w:t>r</w:t>
    </w:r>
    <w:proofErr w:type="gramEnd"/>
    <w:r w:rsidR="00AA5ED6">
      <w:rPr>
        <w:rFonts w:ascii="Calibri" w:hAnsi="Calibri"/>
        <w:b/>
        <w:bCs/>
      </w:rPr>
      <w:t xml:space="preserve"> Jesus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F960C" w14:textId="77777777" w:rsidR="009B143C" w:rsidRDefault="009B1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DBA42" w14:textId="77777777" w:rsidR="00526A84" w:rsidRDefault="00526A84">
      <w:r>
        <w:separator/>
      </w:r>
    </w:p>
  </w:footnote>
  <w:footnote w:type="continuationSeparator" w:id="0">
    <w:p w14:paraId="674037F6" w14:textId="77777777" w:rsidR="00526A84" w:rsidRDefault="00526A84">
      <w:r>
        <w:continuationSeparator/>
      </w:r>
    </w:p>
  </w:footnote>
  <w:footnote w:type="continuationNotice" w:id="1">
    <w:p w14:paraId="645F3E5E" w14:textId="77777777" w:rsidR="00526A84" w:rsidRDefault="00526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4141"/>
    <w:rsid w:val="000058A9"/>
    <w:rsid w:val="000101D8"/>
    <w:rsid w:val="000122AD"/>
    <w:rsid w:val="00013A7D"/>
    <w:rsid w:val="00026902"/>
    <w:rsid w:val="00026CF2"/>
    <w:rsid w:val="000427BF"/>
    <w:rsid w:val="00045681"/>
    <w:rsid w:val="000529A4"/>
    <w:rsid w:val="00081E79"/>
    <w:rsid w:val="00082D3E"/>
    <w:rsid w:val="0008638E"/>
    <w:rsid w:val="00095757"/>
    <w:rsid w:val="000966E0"/>
    <w:rsid w:val="000A14EA"/>
    <w:rsid w:val="000B327E"/>
    <w:rsid w:val="000C27DD"/>
    <w:rsid w:val="000D064C"/>
    <w:rsid w:val="000D6515"/>
    <w:rsid w:val="000E30ED"/>
    <w:rsid w:val="000E5645"/>
    <w:rsid w:val="000F352B"/>
    <w:rsid w:val="000F3E99"/>
    <w:rsid w:val="000F78CC"/>
    <w:rsid w:val="00100E61"/>
    <w:rsid w:val="00101707"/>
    <w:rsid w:val="00115B54"/>
    <w:rsid w:val="001307E2"/>
    <w:rsid w:val="00134671"/>
    <w:rsid w:val="00135D5D"/>
    <w:rsid w:val="00144288"/>
    <w:rsid w:val="001461B1"/>
    <w:rsid w:val="00150C88"/>
    <w:rsid w:val="001822A0"/>
    <w:rsid w:val="00185CA0"/>
    <w:rsid w:val="001903F1"/>
    <w:rsid w:val="001A2F4C"/>
    <w:rsid w:val="001A4038"/>
    <w:rsid w:val="001C6DAF"/>
    <w:rsid w:val="001D147F"/>
    <w:rsid w:val="001E3993"/>
    <w:rsid w:val="001F2E97"/>
    <w:rsid w:val="001F736C"/>
    <w:rsid w:val="00205270"/>
    <w:rsid w:val="0022168B"/>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3A62"/>
    <w:rsid w:val="002F6231"/>
    <w:rsid w:val="00313F0F"/>
    <w:rsid w:val="00327235"/>
    <w:rsid w:val="003351DD"/>
    <w:rsid w:val="003360D2"/>
    <w:rsid w:val="0034188B"/>
    <w:rsid w:val="00346C31"/>
    <w:rsid w:val="0035252D"/>
    <w:rsid w:val="003749C4"/>
    <w:rsid w:val="00386B56"/>
    <w:rsid w:val="00394E73"/>
    <w:rsid w:val="00397EA2"/>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816A2"/>
    <w:rsid w:val="004A332C"/>
    <w:rsid w:val="004A349B"/>
    <w:rsid w:val="004A73C5"/>
    <w:rsid w:val="004B25B5"/>
    <w:rsid w:val="004C3050"/>
    <w:rsid w:val="004C5E5A"/>
    <w:rsid w:val="004D1C32"/>
    <w:rsid w:val="004E7372"/>
    <w:rsid w:val="00504A84"/>
    <w:rsid w:val="005135BB"/>
    <w:rsid w:val="00514E43"/>
    <w:rsid w:val="005250E7"/>
    <w:rsid w:val="00526A84"/>
    <w:rsid w:val="00554E4A"/>
    <w:rsid w:val="0057422B"/>
    <w:rsid w:val="00577174"/>
    <w:rsid w:val="00582FFE"/>
    <w:rsid w:val="00585F84"/>
    <w:rsid w:val="005922EB"/>
    <w:rsid w:val="005B2103"/>
    <w:rsid w:val="005B43AA"/>
    <w:rsid w:val="005B5A7B"/>
    <w:rsid w:val="005D45B6"/>
    <w:rsid w:val="005E1B8C"/>
    <w:rsid w:val="005E3D64"/>
    <w:rsid w:val="005E7A87"/>
    <w:rsid w:val="0062720A"/>
    <w:rsid w:val="00631CBE"/>
    <w:rsid w:val="006543F6"/>
    <w:rsid w:val="006652C7"/>
    <w:rsid w:val="006666D7"/>
    <w:rsid w:val="00676E96"/>
    <w:rsid w:val="006832B4"/>
    <w:rsid w:val="006A24A7"/>
    <w:rsid w:val="006A6FCB"/>
    <w:rsid w:val="006B7862"/>
    <w:rsid w:val="006C30B4"/>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0594"/>
    <w:rsid w:val="008073BF"/>
    <w:rsid w:val="008356BD"/>
    <w:rsid w:val="0084063F"/>
    <w:rsid w:val="00866B7A"/>
    <w:rsid w:val="00870C4A"/>
    <w:rsid w:val="00872B1A"/>
    <w:rsid w:val="00890144"/>
    <w:rsid w:val="00894E92"/>
    <w:rsid w:val="00895E2E"/>
    <w:rsid w:val="008B653B"/>
    <w:rsid w:val="008C653F"/>
    <w:rsid w:val="008E1D5E"/>
    <w:rsid w:val="00907C7C"/>
    <w:rsid w:val="0091120A"/>
    <w:rsid w:val="00911AC1"/>
    <w:rsid w:val="00915AB5"/>
    <w:rsid w:val="009175B4"/>
    <w:rsid w:val="00923C10"/>
    <w:rsid w:val="00937628"/>
    <w:rsid w:val="009417A7"/>
    <w:rsid w:val="00944260"/>
    <w:rsid w:val="00951E3F"/>
    <w:rsid w:val="00956D2C"/>
    <w:rsid w:val="00963031"/>
    <w:rsid w:val="00972B7A"/>
    <w:rsid w:val="0097587B"/>
    <w:rsid w:val="00994505"/>
    <w:rsid w:val="00994C85"/>
    <w:rsid w:val="009969D3"/>
    <w:rsid w:val="009A3C4F"/>
    <w:rsid w:val="009A6DB5"/>
    <w:rsid w:val="009B0874"/>
    <w:rsid w:val="009B143C"/>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4FC4"/>
    <w:rsid w:val="00A83591"/>
    <w:rsid w:val="00AA5ED6"/>
    <w:rsid w:val="00AB12C5"/>
    <w:rsid w:val="00AC1B83"/>
    <w:rsid w:val="00AF468A"/>
    <w:rsid w:val="00B03B8B"/>
    <w:rsid w:val="00B10327"/>
    <w:rsid w:val="00B158DB"/>
    <w:rsid w:val="00B3092B"/>
    <w:rsid w:val="00B40364"/>
    <w:rsid w:val="00B56A4D"/>
    <w:rsid w:val="00B604D0"/>
    <w:rsid w:val="00B92770"/>
    <w:rsid w:val="00B940D4"/>
    <w:rsid w:val="00B97D99"/>
    <w:rsid w:val="00BA0442"/>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0478"/>
    <w:rsid w:val="00DC3E39"/>
    <w:rsid w:val="00DD197D"/>
    <w:rsid w:val="00DD2573"/>
    <w:rsid w:val="00DE0F70"/>
    <w:rsid w:val="00DE70E9"/>
    <w:rsid w:val="00DF09E4"/>
    <w:rsid w:val="00DF33A8"/>
    <w:rsid w:val="00DF3AF6"/>
    <w:rsid w:val="00DF7B5B"/>
    <w:rsid w:val="00E001F4"/>
    <w:rsid w:val="00E01194"/>
    <w:rsid w:val="00E26D2C"/>
    <w:rsid w:val="00E34A7C"/>
    <w:rsid w:val="00E53191"/>
    <w:rsid w:val="00E56D30"/>
    <w:rsid w:val="00E64AE0"/>
    <w:rsid w:val="00E667AB"/>
    <w:rsid w:val="00E75A9B"/>
    <w:rsid w:val="00E8794D"/>
    <w:rsid w:val="00E91EAD"/>
    <w:rsid w:val="00ED0AA7"/>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23</TotalTime>
  <Pages>12</Pages>
  <Words>4126</Words>
  <Characters>23521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27592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3</cp:revision>
  <cp:lastPrinted>2022-12-07T18:00:00Z</cp:lastPrinted>
  <dcterms:created xsi:type="dcterms:W3CDTF">2023-02-13T21:47:00Z</dcterms:created>
  <dcterms:modified xsi:type="dcterms:W3CDTF">2023-02-14T04:27:00Z</dcterms:modified>
  <cp:category/>
</cp:coreProperties>
</file>